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B695C"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733110F1"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5F1828B5"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3F15D647"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422792F6"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72A2C600"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44FFC72F"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5414F651" w14:textId="6992EFA0" w:rsidR="002A6410" w:rsidRPr="002A6410" w:rsidRDefault="002A6410" w:rsidP="002A6410">
      <w:pPr>
        <w:pBdr>
          <w:top w:val="single" w:sz="12" w:space="1" w:color="auto" w:shadow="1"/>
          <w:left w:val="single" w:sz="12" w:space="4" w:color="auto" w:shadow="1"/>
          <w:bottom w:val="single" w:sz="12" w:space="1" w:color="auto" w:shadow="1"/>
          <w:right w:val="single" w:sz="12" w:space="4" w:color="auto" w:shadow="1"/>
        </w:pBdr>
        <w:shd w:val="pct10" w:color="auto" w:fill="auto"/>
        <w:spacing w:after="200" w:line="276" w:lineRule="auto"/>
        <w:jc w:val="center"/>
        <w:rPr>
          <w:rFonts w:ascii="Calibri" w:eastAsia="Times New Roman" w:hAnsi="Calibri" w:cs="Times New Roman"/>
          <w:b/>
          <w:snapToGrid w:val="0"/>
          <w:sz w:val="48"/>
          <w:szCs w:val="48"/>
          <w:lang w:eastAsia="nl-NL"/>
        </w:rPr>
      </w:pPr>
      <w:r w:rsidRPr="002A6410">
        <w:rPr>
          <w:rFonts w:ascii="Calibri" w:eastAsia="Times New Roman" w:hAnsi="Calibri" w:cs="Times New Roman"/>
          <w:b/>
          <w:snapToGrid w:val="0"/>
          <w:sz w:val="48"/>
          <w:szCs w:val="48"/>
          <w:lang w:eastAsia="nl-NL"/>
        </w:rPr>
        <w:t>Referentieformulieren met betrekking tot de kerncompetenties</w:t>
      </w:r>
    </w:p>
    <w:p w14:paraId="23733559" w14:textId="77777777" w:rsidR="002A6410" w:rsidRDefault="002A6410">
      <w:pPr>
        <w:spacing w:after="200" w:line="276" w:lineRule="auto"/>
        <w:rPr>
          <w:rFonts w:ascii="Calibri" w:eastAsia="Times New Roman" w:hAnsi="Calibri" w:cs="Times New Roman"/>
          <w:b/>
          <w:snapToGrid w:val="0"/>
          <w:sz w:val="40"/>
          <w:szCs w:val="40"/>
          <w:lang w:eastAsia="nl-NL"/>
        </w:rPr>
      </w:pPr>
      <w:r>
        <w:rPr>
          <w:rFonts w:ascii="Calibri" w:eastAsia="Times New Roman" w:hAnsi="Calibri" w:cs="Times New Roman"/>
          <w:b/>
          <w:snapToGrid w:val="0"/>
          <w:sz w:val="40"/>
          <w:szCs w:val="40"/>
          <w:lang w:eastAsia="nl-NL"/>
        </w:rPr>
        <w:br w:type="page"/>
      </w:r>
    </w:p>
    <w:p w14:paraId="630AD635" w14:textId="4FAFB9AE" w:rsidR="00451F71" w:rsidRDefault="00BD6160" w:rsidP="00451F71">
      <w:pPr>
        <w:keepNext/>
        <w:widowControl w:val="0"/>
        <w:spacing w:before="240" w:after="60" w:line="320" w:lineRule="atLeast"/>
        <w:ind w:left="1530" w:hanging="1530"/>
        <w:jc w:val="center"/>
        <w:outlineLvl w:val="1"/>
        <w:rPr>
          <w:rFonts w:ascii="Calibri" w:eastAsia="Times New Roman" w:hAnsi="Calibri" w:cs="Times New Roman"/>
          <w:b/>
          <w:snapToGrid w:val="0"/>
          <w:sz w:val="40"/>
          <w:szCs w:val="40"/>
          <w:lang w:eastAsia="nl-NL"/>
        </w:rPr>
      </w:pPr>
      <w:r w:rsidRPr="00451F71">
        <w:rPr>
          <w:rFonts w:ascii="Calibri" w:eastAsia="Times New Roman" w:hAnsi="Calibri" w:cs="Times New Roman"/>
          <w:b/>
          <w:snapToGrid w:val="0"/>
          <w:sz w:val="40"/>
          <w:szCs w:val="40"/>
          <w:lang w:eastAsia="nl-NL"/>
        </w:rPr>
        <w:lastRenderedPageBreak/>
        <w:t>Referentie</w:t>
      </w:r>
      <w:r w:rsidR="00451F71">
        <w:rPr>
          <w:rFonts w:ascii="Calibri" w:eastAsia="Times New Roman" w:hAnsi="Calibri" w:cs="Times New Roman"/>
          <w:b/>
          <w:snapToGrid w:val="0"/>
          <w:sz w:val="40"/>
          <w:szCs w:val="40"/>
          <w:lang w:eastAsia="nl-NL"/>
        </w:rPr>
        <w:t xml:space="preserve"> </w:t>
      </w:r>
      <w:r w:rsidR="00451F71" w:rsidRPr="00451F71">
        <w:rPr>
          <w:rFonts w:ascii="Calibri" w:eastAsia="Times New Roman" w:hAnsi="Calibri" w:cs="Times New Roman"/>
          <w:b/>
          <w:snapToGrid w:val="0"/>
          <w:sz w:val="40"/>
          <w:szCs w:val="40"/>
          <w:lang w:eastAsia="nl-NL"/>
        </w:rPr>
        <w:t>Kerncompetentie 1.</w:t>
      </w:r>
      <w:r w:rsidR="00451F71" w:rsidRPr="00451F71">
        <w:rPr>
          <w:rFonts w:ascii="Calibri" w:eastAsia="Times New Roman" w:hAnsi="Calibri" w:cs="Times New Roman"/>
          <w:b/>
          <w:snapToGrid w:val="0"/>
          <w:sz w:val="40"/>
          <w:szCs w:val="40"/>
          <w:lang w:eastAsia="nl-NL"/>
        </w:rPr>
        <w:tab/>
      </w:r>
    </w:p>
    <w:p w14:paraId="4FD5CBF1" w14:textId="7D8D2320" w:rsidR="00BD6160" w:rsidRPr="002A6410" w:rsidRDefault="00451F71" w:rsidP="002A6410">
      <w:pPr>
        <w:jc w:val="center"/>
        <w:rPr>
          <w:b/>
          <w:bCs/>
          <w:snapToGrid w:val="0"/>
          <w:sz w:val="32"/>
          <w:szCs w:val="32"/>
          <w:lang w:eastAsia="nl-NL"/>
        </w:rPr>
      </w:pPr>
      <w:r w:rsidRPr="002A6410">
        <w:rPr>
          <w:b/>
          <w:bCs/>
          <w:snapToGrid w:val="0"/>
          <w:sz w:val="32"/>
          <w:szCs w:val="32"/>
          <w:lang w:eastAsia="nl-NL"/>
        </w:rPr>
        <w:t xml:space="preserve">Ervaring met </w:t>
      </w:r>
      <w:r w:rsidR="00832DB4" w:rsidRPr="00832DB4">
        <w:rPr>
          <w:b/>
          <w:bCs/>
          <w:snapToGrid w:val="0"/>
          <w:sz w:val="32"/>
          <w:szCs w:val="32"/>
          <w:lang w:eastAsia="nl-NL"/>
        </w:rPr>
        <w:t>Toezicht op locatie (objectbeveiliging)</w:t>
      </w:r>
    </w:p>
    <w:p w14:paraId="57FDABAD" w14:textId="77777777" w:rsidR="00BD6160" w:rsidRPr="00210A9B" w:rsidRDefault="00BD6160" w:rsidP="00BD6160">
      <w:pPr>
        <w:widowControl w:val="0"/>
        <w:rPr>
          <w:rFonts w:ascii="Calibri" w:eastAsia="Times New Roman" w:hAnsi="Calibri" w:cs="Times New Roman"/>
          <w:b/>
          <w:snapToGrid w:val="0"/>
          <w:szCs w:val="20"/>
          <w:lang w:eastAsia="nl-NL"/>
        </w:rPr>
      </w:pPr>
    </w:p>
    <w:p w14:paraId="39AFDE7F" w14:textId="0835BE81" w:rsidR="00BD6160" w:rsidRPr="002A6410" w:rsidRDefault="00BD616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Inschrijver dient onderstaand model te gebruiken voor het aanleveren van de referenties.</w:t>
      </w:r>
    </w:p>
    <w:p w14:paraId="2AF76F07" w14:textId="68B52412" w:rsidR="00BD616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Zorg ervoor dat alle gegevens juist en compleet zijn ingevuld, bij beschrijving van de dienstverlening een juiste en volledige beschrijving die aansluit bij de tekst zoals opgenomen bij de betreffende kerncompetentie!</w:t>
      </w:r>
    </w:p>
    <w:p w14:paraId="2906EEEF" w14:textId="0A0904A5" w:rsidR="00451F71" w:rsidRDefault="00451F71" w:rsidP="00BD6160">
      <w:pPr>
        <w:widowControl w:val="0"/>
        <w:rPr>
          <w:rFonts w:ascii="Calibri" w:eastAsia="Times New Roman" w:hAnsi="Calibri" w:cs="Times New Roman"/>
          <w:b/>
          <w:snapToGrid w:val="0"/>
          <w:szCs w:val="20"/>
          <w:lang w:eastAsia="nl-NL"/>
        </w:rPr>
      </w:pPr>
    </w:p>
    <w:p w14:paraId="35802493" w14:textId="77777777" w:rsidR="00BD6160" w:rsidRPr="00210A9B" w:rsidRDefault="00BD6160" w:rsidP="00BD6160">
      <w:pPr>
        <w:widowControl w:val="0"/>
        <w:rPr>
          <w:rFonts w:ascii="Calibri" w:eastAsia="Times New Roman" w:hAnsi="Calibri" w:cs="Times New Roman"/>
          <w:b/>
          <w:snapToGrid w:val="0"/>
          <w:szCs w:val="20"/>
          <w:lang w:eastAsia="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5948"/>
      </w:tblGrid>
      <w:tr w:rsidR="00BD6160" w:rsidRPr="00210A9B" w14:paraId="3F5E7C3A" w14:textId="77777777" w:rsidTr="00451F71">
        <w:tc>
          <w:tcPr>
            <w:tcW w:w="3114" w:type="dxa"/>
          </w:tcPr>
          <w:p w14:paraId="1007DFF7" w14:textId="19445201" w:rsidR="00BD6160" w:rsidRPr="00210A9B" w:rsidRDefault="00BD6160" w:rsidP="00451F71">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Omschrijving</w:t>
            </w:r>
          </w:p>
          <w:p w14:paraId="1927C1ED" w14:textId="77777777" w:rsidR="00BD6160" w:rsidRPr="00210A9B" w:rsidRDefault="00BD6160" w:rsidP="00451F71">
            <w:pPr>
              <w:widowControl w:val="0"/>
              <w:autoSpaceDE w:val="0"/>
              <w:autoSpaceDN w:val="0"/>
              <w:adjustRightInd w:val="0"/>
              <w:jc w:val="center"/>
              <w:rPr>
                <w:rFonts w:ascii="Calibri" w:eastAsia="Times New Roman" w:hAnsi="Calibri" w:cs="Times New Roman"/>
                <w:b/>
                <w:snapToGrid w:val="0"/>
                <w:szCs w:val="20"/>
                <w:lang w:eastAsia="nl-NL"/>
              </w:rPr>
            </w:pPr>
          </w:p>
        </w:tc>
        <w:tc>
          <w:tcPr>
            <w:tcW w:w="5948" w:type="dxa"/>
          </w:tcPr>
          <w:p w14:paraId="2547679B" w14:textId="77777777" w:rsidR="00BD6160" w:rsidRPr="00210A9B" w:rsidRDefault="00BD6160" w:rsidP="00451F71">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Nadere gegevens</w:t>
            </w:r>
          </w:p>
        </w:tc>
      </w:tr>
      <w:tr w:rsidR="00BD6160" w:rsidRPr="00210A9B" w14:paraId="66E19754" w14:textId="77777777" w:rsidTr="00451F71">
        <w:trPr>
          <w:trHeight w:val="732"/>
        </w:trPr>
        <w:tc>
          <w:tcPr>
            <w:tcW w:w="3114" w:type="dxa"/>
            <w:vAlign w:val="center"/>
          </w:tcPr>
          <w:p w14:paraId="26D08B86"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w:t>
            </w:r>
          </w:p>
          <w:p w14:paraId="29854DFA"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A0D2F6E"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1BD588F4" w14:textId="77777777" w:rsidTr="00451F71">
        <w:trPr>
          <w:trHeight w:val="732"/>
        </w:trPr>
        <w:tc>
          <w:tcPr>
            <w:tcW w:w="3114" w:type="dxa"/>
            <w:vAlign w:val="center"/>
          </w:tcPr>
          <w:p w14:paraId="777761D4"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Type organisatie</w:t>
            </w:r>
          </w:p>
          <w:p w14:paraId="39F10CEF"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6F89FDAB"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453E3C05" w14:textId="77777777" w:rsidTr="00451F71">
        <w:trPr>
          <w:trHeight w:val="732"/>
        </w:trPr>
        <w:tc>
          <w:tcPr>
            <w:tcW w:w="3114" w:type="dxa"/>
            <w:vAlign w:val="center"/>
          </w:tcPr>
          <w:p w14:paraId="69F3A79E"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Adres</w:t>
            </w:r>
          </w:p>
          <w:p w14:paraId="43725454"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141A04FE"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0263C63A" w14:textId="77777777" w:rsidTr="00451F71">
        <w:trPr>
          <w:trHeight w:val="732"/>
        </w:trPr>
        <w:tc>
          <w:tcPr>
            <w:tcW w:w="3114" w:type="dxa"/>
            <w:vAlign w:val="center"/>
          </w:tcPr>
          <w:p w14:paraId="7F916B0C"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Vestigingsplaats</w:t>
            </w:r>
          </w:p>
          <w:p w14:paraId="08C4A665"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B302E0E"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227C9D2B" w14:textId="77777777" w:rsidTr="00451F71">
        <w:trPr>
          <w:trHeight w:val="732"/>
        </w:trPr>
        <w:tc>
          <w:tcPr>
            <w:tcW w:w="3114" w:type="dxa"/>
            <w:vAlign w:val="center"/>
          </w:tcPr>
          <w:p w14:paraId="48B84B5A"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 contactpersoon</w:t>
            </w:r>
          </w:p>
          <w:p w14:paraId="612FA2F2"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B8B1A4B"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53F5FFAB" w14:textId="77777777" w:rsidTr="00451F71">
        <w:trPr>
          <w:trHeight w:val="732"/>
        </w:trPr>
        <w:tc>
          <w:tcPr>
            <w:tcW w:w="3114" w:type="dxa"/>
            <w:vAlign w:val="center"/>
          </w:tcPr>
          <w:p w14:paraId="35017943" w14:textId="6D0AB31F"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Telefoonnummer contactpersoon</w:t>
            </w:r>
          </w:p>
        </w:tc>
        <w:tc>
          <w:tcPr>
            <w:tcW w:w="5948" w:type="dxa"/>
            <w:vAlign w:val="center"/>
          </w:tcPr>
          <w:p w14:paraId="1495DAC2"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57297D21" w14:textId="77777777" w:rsidTr="00451F71">
        <w:trPr>
          <w:trHeight w:val="732"/>
        </w:trPr>
        <w:tc>
          <w:tcPr>
            <w:tcW w:w="3114" w:type="dxa"/>
            <w:vAlign w:val="center"/>
          </w:tcPr>
          <w:p w14:paraId="1F5E2FFF"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Datum aanvang en looptijd</w:t>
            </w:r>
          </w:p>
          <w:p w14:paraId="4581F840" w14:textId="4E86A665"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 dienstverlening</w:t>
            </w:r>
          </w:p>
        </w:tc>
        <w:tc>
          <w:tcPr>
            <w:tcW w:w="5948" w:type="dxa"/>
            <w:vAlign w:val="center"/>
          </w:tcPr>
          <w:p w14:paraId="261D8FFC"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60C2CEB0" w14:textId="77777777" w:rsidTr="00451F71">
        <w:trPr>
          <w:trHeight w:val="732"/>
        </w:trPr>
        <w:tc>
          <w:tcPr>
            <w:tcW w:w="3114" w:type="dxa"/>
            <w:vAlign w:val="center"/>
          </w:tcPr>
          <w:p w14:paraId="693CB3B4" w14:textId="1EAA4D88"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Contractwaarde (per jaar)</w:t>
            </w:r>
          </w:p>
        </w:tc>
        <w:tc>
          <w:tcPr>
            <w:tcW w:w="5948" w:type="dxa"/>
            <w:vAlign w:val="center"/>
          </w:tcPr>
          <w:p w14:paraId="58C6E16C"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0B2A68A6" w14:textId="77777777" w:rsidTr="00451F71">
        <w:trPr>
          <w:trHeight w:val="732"/>
        </w:trPr>
        <w:tc>
          <w:tcPr>
            <w:tcW w:w="3114" w:type="dxa"/>
            <w:vAlign w:val="center"/>
          </w:tcPr>
          <w:p w14:paraId="2C8029B4"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Beschrijving van de</w:t>
            </w:r>
          </w:p>
          <w:p w14:paraId="4BCCAA38"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Dienstverlening </w:t>
            </w:r>
          </w:p>
        </w:tc>
        <w:tc>
          <w:tcPr>
            <w:tcW w:w="5948" w:type="dxa"/>
            <w:vAlign w:val="center"/>
          </w:tcPr>
          <w:p w14:paraId="05AAF94B"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3194F81F" w14:textId="77777777" w:rsidTr="00451F71">
        <w:trPr>
          <w:trHeight w:val="733"/>
        </w:trPr>
        <w:tc>
          <w:tcPr>
            <w:tcW w:w="3114" w:type="dxa"/>
            <w:vAlign w:val="center"/>
          </w:tcPr>
          <w:p w14:paraId="74FD56D5"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Certificaat toegevoegd.</w:t>
            </w:r>
          </w:p>
        </w:tc>
        <w:tc>
          <w:tcPr>
            <w:tcW w:w="5948" w:type="dxa"/>
            <w:vAlign w:val="center"/>
          </w:tcPr>
          <w:p w14:paraId="35F921DD"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bl>
    <w:p w14:paraId="3AFF9920" w14:textId="77777777" w:rsidR="00BD6160" w:rsidRPr="00210A9B" w:rsidRDefault="00BD6160" w:rsidP="00BD6160">
      <w:pPr>
        <w:widowControl w:val="0"/>
        <w:tabs>
          <w:tab w:val="left" w:pos="0"/>
        </w:tabs>
        <w:rPr>
          <w:rFonts w:ascii="Calibri" w:eastAsia="Times New Roman" w:hAnsi="Calibri" w:cs="Times New Roman"/>
          <w:b/>
          <w:snapToGrid w:val="0"/>
          <w:szCs w:val="20"/>
          <w:lang w:eastAsia="nl-NL"/>
        </w:rPr>
      </w:pPr>
    </w:p>
    <w:p w14:paraId="3AE38D56" w14:textId="77777777" w:rsidR="00BD6160" w:rsidRPr="00210A9B" w:rsidRDefault="00BD6160" w:rsidP="00451F71">
      <w:pPr>
        <w:widowControl w:val="0"/>
        <w:tabs>
          <w:tab w:val="left" w:pos="0"/>
        </w:tabs>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VERGEET </w:t>
      </w:r>
      <w:r w:rsidRPr="00451F71">
        <w:rPr>
          <w:rFonts w:ascii="Calibri" w:eastAsia="Times New Roman" w:hAnsi="Calibri" w:cs="Times New Roman"/>
          <w:b/>
          <w:snapToGrid w:val="0"/>
          <w:szCs w:val="20"/>
          <w:u w:val="single"/>
          <w:lang w:eastAsia="nl-NL"/>
        </w:rPr>
        <w:t>NIET</w:t>
      </w:r>
      <w:r w:rsidRPr="00210A9B">
        <w:rPr>
          <w:rFonts w:ascii="Calibri" w:eastAsia="Times New Roman" w:hAnsi="Calibri" w:cs="Times New Roman"/>
          <w:b/>
          <w:snapToGrid w:val="0"/>
          <w:szCs w:val="20"/>
          <w:lang w:eastAsia="nl-NL"/>
        </w:rPr>
        <w:t xml:space="preserve"> HET DOOR UW REFERENT ONDERTEKENDE CERTIFICAAT BIJ TE VOEGEN!</w:t>
      </w:r>
    </w:p>
    <w:p w14:paraId="46B1F495" w14:textId="77777777" w:rsidR="00BD6160" w:rsidRPr="00210A9B" w:rsidRDefault="00BD6160" w:rsidP="00BD6160">
      <w:pPr>
        <w:widowControl w:val="0"/>
        <w:tabs>
          <w:tab w:val="left" w:pos="0"/>
        </w:tabs>
        <w:rPr>
          <w:rFonts w:ascii="Calibri" w:eastAsia="Times New Roman" w:hAnsi="Calibri" w:cs="Times New Roman"/>
          <w:b/>
          <w:snapToGrid w:val="0"/>
          <w:szCs w:val="20"/>
          <w:lang w:eastAsia="nl-NL"/>
        </w:rPr>
      </w:pPr>
    </w:p>
    <w:p w14:paraId="21080549" w14:textId="77777777" w:rsidR="00451F71" w:rsidRDefault="00451F71">
      <w:pPr>
        <w:spacing w:after="200" w:line="276" w:lineRule="auto"/>
        <w:rPr>
          <w:rFonts w:ascii="Calibri" w:eastAsia="Times New Roman" w:hAnsi="Calibri" w:cs="Times New Roman"/>
          <w:snapToGrid w:val="0"/>
          <w:szCs w:val="20"/>
          <w:lang w:eastAsia="nl-NL"/>
        </w:rPr>
      </w:pPr>
      <w:bookmarkStart w:id="0" w:name="_Toc221095174"/>
      <w:bookmarkStart w:id="1" w:name="_Toc228067968"/>
      <w:r>
        <w:rPr>
          <w:rFonts w:ascii="Calibri" w:eastAsia="Times New Roman" w:hAnsi="Calibri" w:cs="Times New Roman"/>
          <w:snapToGrid w:val="0"/>
          <w:szCs w:val="20"/>
          <w:lang w:eastAsia="nl-NL"/>
        </w:rPr>
        <w:br w:type="page"/>
      </w:r>
    </w:p>
    <w:p w14:paraId="3400D7E3" w14:textId="066D0FE9" w:rsidR="00BD6160" w:rsidRPr="00451F71" w:rsidRDefault="00BD6160" w:rsidP="00451F71">
      <w:pPr>
        <w:widowControl w:val="0"/>
        <w:jc w:val="center"/>
        <w:rPr>
          <w:rFonts w:ascii="Calibri" w:eastAsia="Times New Roman" w:hAnsi="Calibri" w:cs="Times New Roman"/>
          <w:b/>
          <w:bCs/>
          <w:snapToGrid w:val="0"/>
          <w:sz w:val="28"/>
          <w:szCs w:val="28"/>
          <w:lang w:eastAsia="nl-NL"/>
        </w:rPr>
      </w:pPr>
      <w:r w:rsidRPr="00451F71">
        <w:rPr>
          <w:rFonts w:ascii="Calibri" w:eastAsia="Times New Roman" w:hAnsi="Calibri" w:cs="Times New Roman"/>
          <w:b/>
          <w:bCs/>
          <w:snapToGrid w:val="0"/>
          <w:sz w:val="28"/>
          <w:szCs w:val="28"/>
          <w:lang w:eastAsia="nl-NL"/>
        </w:rPr>
        <w:lastRenderedPageBreak/>
        <w:t>Certificaat (IN TE VULLEN EN TE ONDERTEKENEN DOOR DE REFERENT):</w:t>
      </w:r>
      <w:bookmarkEnd w:id="0"/>
      <w:bookmarkEnd w:id="1"/>
    </w:p>
    <w:p w14:paraId="1F66FE8D" w14:textId="77777777" w:rsidR="00BD6160" w:rsidRPr="00210A9B" w:rsidRDefault="00BD6160" w:rsidP="00BD6160">
      <w:pPr>
        <w:widowControl w:val="0"/>
        <w:rPr>
          <w:rFonts w:ascii="Calibri" w:eastAsia="Times New Roman" w:hAnsi="Calibri" w:cs="Times New Roman"/>
          <w:snapToGrid w:val="0"/>
          <w:szCs w:val="20"/>
          <w:lang w:eastAsia="nl-NL"/>
        </w:rPr>
      </w:pPr>
    </w:p>
    <w:p w14:paraId="4D402DF4" w14:textId="77777777" w:rsidR="00BD6160" w:rsidRPr="00210A9B" w:rsidRDefault="00BD6160" w:rsidP="00BD6160">
      <w:pPr>
        <w:widowControl w:val="0"/>
        <w:rPr>
          <w:rFonts w:ascii="Calibri" w:eastAsia="Times New Roman" w:hAnsi="Calibri" w:cs="Times New Roman"/>
          <w:snapToGrid w:val="0"/>
          <w:szCs w:val="20"/>
          <w:lang w:eastAsia="nl-NL"/>
        </w:rPr>
      </w:pPr>
    </w:p>
    <w:p w14:paraId="322FD577" w14:textId="1D8481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bookmarkStart w:id="2" w:name="_Toc221095175"/>
      <w:bookmarkStart w:id="3" w:name="_Toc228067969"/>
      <w:bookmarkStart w:id="4" w:name="_Toc231353550"/>
      <w:r w:rsidRPr="00210A9B">
        <w:rPr>
          <w:rFonts w:ascii="Calibri" w:eastAsia="Times New Roman" w:hAnsi="Calibri" w:cs="Times New Roman"/>
          <w:snapToGrid w:val="0"/>
          <w:szCs w:val="20"/>
          <w:lang w:eastAsia="nl-NL"/>
        </w:rPr>
        <w:t>Ondergetekende, ……………………………………………………(naam contactpersoon referent), verklaart dat …………………………………………….(naam inschrijver) in de periode van …………………………………….... tot...........................................................  de navolgende genoemde diensten</w:t>
      </w:r>
      <w:r w:rsidR="00451F71">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inzake ……………………………………………….... naar behoren heeft uitgevoerd. </w:t>
      </w:r>
    </w:p>
    <w:p w14:paraId="701CF851"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p>
    <w:p w14:paraId="226F1D36" w14:textId="069228F2" w:rsidR="00BD6160" w:rsidRDefault="00BD6160"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Ten aanzien van de uitgevoerde diensten</w:t>
      </w:r>
      <w:r w:rsidR="00451F71">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zijn de navolgende bijzonderheden te noemen:</w:t>
      </w:r>
      <w:bookmarkEnd w:id="2"/>
      <w:bookmarkEnd w:id="3"/>
      <w:bookmarkEnd w:id="4"/>
    </w:p>
    <w:p w14:paraId="1BC055BE" w14:textId="77777777" w:rsidR="00BD6160" w:rsidRDefault="00BD6160" w:rsidP="00451F71">
      <w:pPr>
        <w:widowControl w:val="0"/>
        <w:spacing w:line="480" w:lineRule="auto"/>
        <w:rPr>
          <w:rFonts w:ascii="Calibri" w:eastAsia="Times New Roman" w:hAnsi="Calibri" w:cs="Times New Roman"/>
          <w:snapToGrid w:val="0"/>
          <w:szCs w:val="20"/>
          <w:lang w:eastAsia="nl-NL"/>
        </w:rPr>
      </w:pPr>
    </w:p>
    <w:p w14:paraId="3CA62B8C" w14:textId="77777777" w:rsidR="00BD6160" w:rsidRDefault="00BD6160" w:rsidP="00451F71">
      <w:pPr>
        <w:widowControl w:val="0"/>
        <w:spacing w:line="480" w:lineRule="auto"/>
        <w:rPr>
          <w:rFonts w:ascii="Calibri" w:eastAsia="Times New Roman" w:hAnsi="Calibri" w:cs="Times New Roman"/>
          <w:snapToGrid w:val="0"/>
          <w:szCs w:val="20"/>
          <w:lang w:eastAsia="nl-NL"/>
        </w:rPr>
      </w:pPr>
      <w:r w:rsidRPr="00CA795C">
        <w:rPr>
          <w:rFonts w:ascii="Calibri" w:eastAsia="Times New Roman" w:hAnsi="Calibri" w:cs="Times New Roman"/>
          <w:snapToGrid w:val="0"/>
          <w:szCs w:val="20"/>
          <w:highlight w:val="yellow"/>
          <w:lang w:eastAsia="nl-NL"/>
        </w:rPr>
        <w:t>In te vullen door referent indien er bijzonderheden zijn.</w:t>
      </w:r>
      <w:r>
        <w:rPr>
          <w:rFonts w:ascii="Calibri" w:eastAsia="Times New Roman" w:hAnsi="Calibri" w:cs="Times New Roman"/>
          <w:snapToGrid w:val="0"/>
          <w:szCs w:val="20"/>
          <w:lang w:eastAsia="nl-NL"/>
        </w:rPr>
        <w:t xml:space="preserve"> </w:t>
      </w:r>
    </w:p>
    <w:p w14:paraId="4DE16550" w14:textId="77777777" w:rsidR="00BD6160" w:rsidRPr="00210A9B" w:rsidRDefault="00BD6160" w:rsidP="00451F71">
      <w:pPr>
        <w:widowControl w:val="0"/>
        <w:spacing w:line="480" w:lineRule="auto"/>
        <w:rPr>
          <w:rFonts w:ascii="Calibri" w:eastAsia="Times New Roman" w:hAnsi="Calibri" w:cs="Times New Roman"/>
          <w:snapToGrid w:val="0"/>
          <w:szCs w:val="20"/>
          <w:lang w:eastAsia="nl-NL"/>
        </w:rPr>
      </w:pPr>
    </w:p>
    <w:p w14:paraId="5AF88487"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Aldus naar waarheid opgemaakt op:</w:t>
      </w:r>
    </w:p>
    <w:p w14:paraId="0B01206A"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p>
    <w:p w14:paraId="45452F2A"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p>
    <w:p w14:paraId="0A2F41FE"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YYYY, te ……………………………….(plaats),</w:t>
      </w:r>
    </w:p>
    <w:p w14:paraId="520357AF"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p>
    <w:p w14:paraId="6547A711"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Door …………………………………………………………(gevolmachtigde) van</w:t>
      </w:r>
    </w:p>
    <w:p w14:paraId="08E136DB"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p>
    <w:p w14:paraId="430236D1" w14:textId="77777777" w:rsidR="00BD6160" w:rsidRPr="00210A9B" w:rsidRDefault="00BD6160" w:rsidP="00451F71">
      <w:pPr>
        <w:widowControl w:val="0"/>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(bedrijf)</w:t>
      </w:r>
    </w:p>
    <w:p w14:paraId="46FDBFCD" w14:textId="77777777" w:rsidR="00BD6160" w:rsidRPr="00210A9B" w:rsidRDefault="00BD6160" w:rsidP="00451F71">
      <w:pPr>
        <w:widowControl w:val="0"/>
        <w:spacing w:line="480" w:lineRule="auto"/>
        <w:rPr>
          <w:rFonts w:ascii="Calibri" w:eastAsia="Times New Roman" w:hAnsi="Calibri" w:cs="Times New Roman"/>
          <w:snapToGrid w:val="0"/>
          <w:szCs w:val="20"/>
          <w:lang w:eastAsia="nl-NL"/>
        </w:rPr>
      </w:pPr>
    </w:p>
    <w:p w14:paraId="0FB3E714" w14:textId="726F900C" w:rsidR="00F91A8A" w:rsidRDefault="00BD6160" w:rsidP="00451F71">
      <w:pPr>
        <w:widowControl w:val="0"/>
        <w:spacing w:line="480" w:lineRule="auto"/>
        <w:rPr>
          <w:rFonts w:ascii="Calibri" w:eastAsia="Times New Roman" w:hAnsi="Calibri" w:cs="Times New Roman"/>
          <w:snapToGrid w:val="0"/>
          <w:szCs w:val="20"/>
          <w:lang w:eastAsia="nl-NL"/>
        </w:rPr>
      </w:pPr>
      <w:bookmarkStart w:id="5" w:name="_Toc221095176"/>
      <w:r w:rsidRPr="00210A9B">
        <w:rPr>
          <w:rFonts w:ascii="Calibri" w:eastAsia="Times New Roman" w:hAnsi="Calibri" w:cs="Times New Roman"/>
          <w:snapToGrid w:val="0"/>
          <w:szCs w:val="20"/>
          <w:lang w:eastAsia="nl-NL"/>
        </w:rPr>
        <w:t>Handtekening ………………………………………………</w:t>
      </w:r>
      <w:bookmarkEnd w:id="5"/>
    </w:p>
    <w:p w14:paraId="3CF60F13" w14:textId="46AD2956" w:rsidR="00451F71" w:rsidRDefault="00451F71" w:rsidP="00451F71">
      <w:pPr>
        <w:widowControl w:val="0"/>
        <w:spacing w:line="480" w:lineRule="auto"/>
        <w:rPr>
          <w:rFonts w:ascii="Calibri" w:eastAsia="Times New Roman" w:hAnsi="Calibri" w:cs="Times New Roman"/>
          <w:snapToGrid w:val="0"/>
          <w:szCs w:val="20"/>
          <w:lang w:eastAsia="nl-NL"/>
        </w:rPr>
      </w:pPr>
    </w:p>
    <w:p w14:paraId="7C17B57C" w14:textId="349A4FCE" w:rsidR="00451F71" w:rsidRDefault="00451F71">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5922F767" w14:textId="4B4D4D71" w:rsidR="00F135F8" w:rsidRDefault="00451F71" w:rsidP="00F135F8">
      <w:pPr>
        <w:keepNext/>
        <w:widowControl w:val="0"/>
        <w:spacing w:before="240" w:after="60" w:line="320" w:lineRule="atLeast"/>
        <w:ind w:left="1530" w:hanging="1530"/>
        <w:jc w:val="center"/>
        <w:outlineLvl w:val="1"/>
        <w:rPr>
          <w:rFonts w:ascii="Calibri" w:eastAsia="Times New Roman" w:hAnsi="Calibri" w:cs="Times New Roman"/>
          <w:b/>
          <w:snapToGrid w:val="0"/>
          <w:sz w:val="40"/>
          <w:szCs w:val="40"/>
          <w:lang w:eastAsia="nl-NL"/>
        </w:rPr>
      </w:pPr>
      <w:r w:rsidRPr="00451F71">
        <w:rPr>
          <w:rFonts w:ascii="Calibri" w:eastAsia="Times New Roman" w:hAnsi="Calibri" w:cs="Times New Roman"/>
          <w:b/>
          <w:snapToGrid w:val="0"/>
          <w:sz w:val="40"/>
          <w:szCs w:val="40"/>
          <w:lang w:eastAsia="nl-NL"/>
        </w:rPr>
        <w:lastRenderedPageBreak/>
        <w:t>Referentie</w:t>
      </w:r>
      <w:r w:rsidR="00F135F8">
        <w:rPr>
          <w:rFonts w:ascii="Calibri" w:eastAsia="Times New Roman" w:hAnsi="Calibri" w:cs="Times New Roman"/>
          <w:b/>
          <w:snapToGrid w:val="0"/>
          <w:sz w:val="40"/>
          <w:szCs w:val="40"/>
          <w:lang w:eastAsia="nl-NL"/>
        </w:rPr>
        <w:t xml:space="preserve"> </w:t>
      </w:r>
      <w:r w:rsidRPr="00451F71">
        <w:rPr>
          <w:rFonts w:ascii="Calibri" w:eastAsia="Times New Roman" w:hAnsi="Calibri" w:cs="Times New Roman"/>
          <w:b/>
          <w:snapToGrid w:val="0"/>
          <w:sz w:val="40"/>
          <w:szCs w:val="40"/>
          <w:lang w:eastAsia="nl-NL"/>
        </w:rPr>
        <w:t>Kerncompetentie 2.</w:t>
      </w:r>
      <w:r w:rsidRPr="00451F71">
        <w:rPr>
          <w:rFonts w:ascii="Calibri" w:eastAsia="Times New Roman" w:hAnsi="Calibri" w:cs="Times New Roman"/>
          <w:b/>
          <w:snapToGrid w:val="0"/>
          <w:sz w:val="40"/>
          <w:szCs w:val="40"/>
          <w:lang w:eastAsia="nl-NL"/>
        </w:rPr>
        <w:tab/>
      </w:r>
    </w:p>
    <w:p w14:paraId="59F6634D" w14:textId="1E8D40AF" w:rsidR="00451F71" w:rsidRPr="00210A9B" w:rsidRDefault="00451F71" w:rsidP="00832DB4">
      <w:pPr>
        <w:jc w:val="center"/>
        <w:rPr>
          <w:rFonts w:ascii="Calibri" w:eastAsia="Times New Roman" w:hAnsi="Calibri" w:cs="Times New Roman"/>
          <w:b/>
          <w:snapToGrid w:val="0"/>
          <w:szCs w:val="20"/>
          <w:lang w:eastAsia="nl-NL"/>
        </w:rPr>
      </w:pPr>
      <w:r w:rsidRPr="002A6410">
        <w:rPr>
          <w:b/>
          <w:bCs/>
          <w:snapToGrid w:val="0"/>
          <w:sz w:val="32"/>
          <w:szCs w:val="32"/>
          <w:lang w:eastAsia="nl-NL"/>
        </w:rPr>
        <w:t xml:space="preserve">Ervaring </w:t>
      </w:r>
      <w:r w:rsidR="00832DB4" w:rsidRPr="00832DB4">
        <w:rPr>
          <w:b/>
          <w:bCs/>
          <w:snapToGrid w:val="0"/>
          <w:sz w:val="32"/>
          <w:szCs w:val="32"/>
          <w:lang w:eastAsia="nl-NL"/>
        </w:rPr>
        <w:t>Open- en brand-/sluitrondes</w:t>
      </w:r>
    </w:p>
    <w:p w14:paraId="24D5773A" w14:textId="77777777" w:rsidR="002A641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Inschrijver dient onderstaand model te gebruiken voor het aanleveren van de referenties.</w:t>
      </w:r>
    </w:p>
    <w:p w14:paraId="2C4BBB32" w14:textId="77777777" w:rsidR="002A641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Zorg ervoor dat alle gegevens juist en compleet zijn ingevuld, bij beschrijving van de dienstverlening een juiste en volledige beschrijving die aansluit bij de tekst zoals opgenomen bij de betreffende kerncompetentie!</w:t>
      </w:r>
    </w:p>
    <w:p w14:paraId="7B5B2BAB" w14:textId="77777777" w:rsidR="00451F71" w:rsidRDefault="00451F71" w:rsidP="00451F71">
      <w:pPr>
        <w:widowControl w:val="0"/>
        <w:rPr>
          <w:rFonts w:ascii="Calibri" w:eastAsia="Times New Roman" w:hAnsi="Calibri" w:cs="Times New Roman"/>
          <w:b/>
          <w:snapToGrid w:val="0"/>
          <w:szCs w:val="20"/>
          <w:lang w:eastAsia="nl-NL"/>
        </w:rPr>
      </w:pPr>
    </w:p>
    <w:p w14:paraId="31F986C9" w14:textId="77777777" w:rsidR="00451F71" w:rsidRPr="00210A9B" w:rsidRDefault="00451F71" w:rsidP="00451F71">
      <w:pPr>
        <w:widowControl w:val="0"/>
        <w:rPr>
          <w:rFonts w:ascii="Calibri" w:eastAsia="Times New Roman" w:hAnsi="Calibri" w:cs="Times New Roman"/>
          <w:b/>
          <w:snapToGrid w:val="0"/>
          <w:szCs w:val="20"/>
          <w:lang w:eastAsia="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5948"/>
      </w:tblGrid>
      <w:tr w:rsidR="00451F71" w:rsidRPr="00210A9B" w14:paraId="3C65ED41" w14:textId="77777777" w:rsidTr="00E63DBF">
        <w:tc>
          <w:tcPr>
            <w:tcW w:w="3114" w:type="dxa"/>
          </w:tcPr>
          <w:p w14:paraId="4CB49ACB"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Omschrijving</w:t>
            </w:r>
          </w:p>
          <w:p w14:paraId="47A34C6A"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p>
        </w:tc>
        <w:tc>
          <w:tcPr>
            <w:tcW w:w="5948" w:type="dxa"/>
          </w:tcPr>
          <w:p w14:paraId="5EB76336"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Nadere gegevens</w:t>
            </w:r>
          </w:p>
        </w:tc>
      </w:tr>
      <w:tr w:rsidR="00451F71" w:rsidRPr="00210A9B" w14:paraId="596400D5" w14:textId="77777777" w:rsidTr="00E63DBF">
        <w:trPr>
          <w:trHeight w:val="732"/>
        </w:trPr>
        <w:tc>
          <w:tcPr>
            <w:tcW w:w="3114" w:type="dxa"/>
            <w:vAlign w:val="center"/>
          </w:tcPr>
          <w:p w14:paraId="2D4B99E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w:t>
            </w:r>
          </w:p>
          <w:p w14:paraId="485BEABD"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09493ADE"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792E00EF" w14:textId="77777777" w:rsidTr="00E63DBF">
        <w:trPr>
          <w:trHeight w:val="732"/>
        </w:trPr>
        <w:tc>
          <w:tcPr>
            <w:tcW w:w="3114" w:type="dxa"/>
            <w:vAlign w:val="center"/>
          </w:tcPr>
          <w:p w14:paraId="6C80CF55"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Type organisatie</w:t>
            </w:r>
          </w:p>
          <w:p w14:paraId="249ED58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C739527"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5D506049" w14:textId="77777777" w:rsidTr="00E63DBF">
        <w:trPr>
          <w:trHeight w:val="732"/>
        </w:trPr>
        <w:tc>
          <w:tcPr>
            <w:tcW w:w="3114" w:type="dxa"/>
            <w:vAlign w:val="center"/>
          </w:tcPr>
          <w:p w14:paraId="74E6D61E"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Adres</w:t>
            </w:r>
          </w:p>
          <w:p w14:paraId="56B1427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6950D6E1"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01856DD1" w14:textId="77777777" w:rsidTr="00E63DBF">
        <w:trPr>
          <w:trHeight w:val="732"/>
        </w:trPr>
        <w:tc>
          <w:tcPr>
            <w:tcW w:w="3114" w:type="dxa"/>
            <w:vAlign w:val="center"/>
          </w:tcPr>
          <w:p w14:paraId="6F8AB598"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Vestigingsplaats</w:t>
            </w:r>
          </w:p>
          <w:p w14:paraId="376589B2"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4D6046B5"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31CC8981" w14:textId="77777777" w:rsidTr="00E63DBF">
        <w:trPr>
          <w:trHeight w:val="732"/>
        </w:trPr>
        <w:tc>
          <w:tcPr>
            <w:tcW w:w="3114" w:type="dxa"/>
            <w:vAlign w:val="center"/>
          </w:tcPr>
          <w:p w14:paraId="76D29927"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 contactpersoon</w:t>
            </w:r>
          </w:p>
          <w:p w14:paraId="084A702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2ABD0DF0"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1BB03452" w14:textId="77777777" w:rsidTr="00E63DBF">
        <w:trPr>
          <w:trHeight w:val="732"/>
        </w:trPr>
        <w:tc>
          <w:tcPr>
            <w:tcW w:w="3114" w:type="dxa"/>
            <w:vAlign w:val="center"/>
          </w:tcPr>
          <w:p w14:paraId="0EC3E120"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Telefoonnummer contactpersoon</w:t>
            </w:r>
          </w:p>
        </w:tc>
        <w:tc>
          <w:tcPr>
            <w:tcW w:w="5948" w:type="dxa"/>
            <w:vAlign w:val="center"/>
          </w:tcPr>
          <w:p w14:paraId="0BA03224"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2361EE85" w14:textId="77777777" w:rsidTr="00E63DBF">
        <w:trPr>
          <w:trHeight w:val="732"/>
        </w:trPr>
        <w:tc>
          <w:tcPr>
            <w:tcW w:w="3114" w:type="dxa"/>
            <w:vAlign w:val="center"/>
          </w:tcPr>
          <w:p w14:paraId="51D3EBD4"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Datum aanvang en looptijd</w:t>
            </w:r>
          </w:p>
          <w:p w14:paraId="4A0B0D24"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 dienstverlening</w:t>
            </w:r>
          </w:p>
        </w:tc>
        <w:tc>
          <w:tcPr>
            <w:tcW w:w="5948" w:type="dxa"/>
            <w:vAlign w:val="center"/>
          </w:tcPr>
          <w:p w14:paraId="2503F1DA"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534D1DBD" w14:textId="77777777" w:rsidTr="00E63DBF">
        <w:trPr>
          <w:trHeight w:val="732"/>
        </w:trPr>
        <w:tc>
          <w:tcPr>
            <w:tcW w:w="3114" w:type="dxa"/>
            <w:vAlign w:val="center"/>
          </w:tcPr>
          <w:p w14:paraId="7F08323D"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Contractwaarde (per jaar)</w:t>
            </w:r>
          </w:p>
        </w:tc>
        <w:tc>
          <w:tcPr>
            <w:tcW w:w="5948" w:type="dxa"/>
            <w:vAlign w:val="center"/>
          </w:tcPr>
          <w:p w14:paraId="787C4AC3"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08F3692B" w14:textId="77777777" w:rsidTr="00E63DBF">
        <w:trPr>
          <w:trHeight w:val="732"/>
        </w:trPr>
        <w:tc>
          <w:tcPr>
            <w:tcW w:w="3114" w:type="dxa"/>
            <w:vAlign w:val="center"/>
          </w:tcPr>
          <w:p w14:paraId="507AC21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Beschrijving van de</w:t>
            </w:r>
          </w:p>
          <w:p w14:paraId="1074AB73"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Dienstverlening </w:t>
            </w:r>
          </w:p>
        </w:tc>
        <w:tc>
          <w:tcPr>
            <w:tcW w:w="5948" w:type="dxa"/>
            <w:vAlign w:val="center"/>
          </w:tcPr>
          <w:p w14:paraId="66E20C01"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4C64DBD8" w14:textId="77777777" w:rsidTr="00E63DBF">
        <w:trPr>
          <w:trHeight w:val="733"/>
        </w:trPr>
        <w:tc>
          <w:tcPr>
            <w:tcW w:w="3114" w:type="dxa"/>
            <w:vAlign w:val="center"/>
          </w:tcPr>
          <w:p w14:paraId="7D165230"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Certificaat toegevoegd.</w:t>
            </w:r>
          </w:p>
        </w:tc>
        <w:tc>
          <w:tcPr>
            <w:tcW w:w="5948" w:type="dxa"/>
            <w:vAlign w:val="center"/>
          </w:tcPr>
          <w:p w14:paraId="5C5BE4C9"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bl>
    <w:p w14:paraId="5452CBBA" w14:textId="77777777" w:rsidR="00451F71" w:rsidRPr="00210A9B" w:rsidRDefault="00451F71" w:rsidP="00451F71">
      <w:pPr>
        <w:widowControl w:val="0"/>
        <w:tabs>
          <w:tab w:val="left" w:pos="0"/>
        </w:tabs>
        <w:rPr>
          <w:rFonts w:ascii="Calibri" w:eastAsia="Times New Roman" w:hAnsi="Calibri" w:cs="Times New Roman"/>
          <w:b/>
          <w:snapToGrid w:val="0"/>
          <w:szCs w:val="20"/>
          <w:lang w:eastAsia="nl-NL"/>
        </w:rPr>
      </w:pPr>
    </w:p>
    <w:p w14:paraId="075E8BBF" w14:textId="77777777" w:rsidR="00451F71" w:rsidRPr="00210A9B" w:rsidRDefault="00451F71" w:rsidP="00451F71">
      <w:pPr>
        <w:widowControl w:val="0"/>
        <w:tabs>
          <w:tab w:val="left" w:pos="0"/>
        </w:tabs>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VERGEET </w:t>
      </w:r>
      <w:r w:rsidRPr="00451F71">
        <w:rPr>
          <w:rFonts w:ascii="Calibri" w:eastAsia="Times New Roman" w:hAnsi="Calibri" w:cs="Times New Roman"/>
          <w:b/>
          <w:snapToGrid w:val="0"/>
          <w:szCs w:val="20"/>
          <w:u w:val="single"/>
          <w:lang w:eastAsia="nl-NL"/>
        </w:rPr>
        <w:t>NIET</w:t>
      </w:r>
      <w:r w:rsidRPr="00210A9B">
        <w:rPr>
          <w:rFonts w:ascii="Calibri" w:eastAsia="Times New Roman" w:hAnsi="Calibri" w:cs="Times New Roman"/>
          <w:b/>
          <w:snapToGrid w:val="0"/>
          <w:szCs w:val="20"/>
          <w:lang w:eastAsia="nl-NL"/>
        </w:rPr>
        <w:t xml:space="preserve"> HET DOOR UW REFERENT ONDERTEKENDE CERTIFICAAT BIJ TE VOEGEN!</w:t>
      </w:r>
    </w:p>
    <w:p w14:paraId="5123C473" w14:textId="77777777" w:rsidR="00451F71" w:rsidRPr="00210A9B" w:rsidRDefault="00451F71" w:rsidP="00451F71">
      <w:pPr>
        <w:widowControl w:val="0"/>
        <w:tabs>
          <w:tab w:val="left" w:pos="0"/>
        </w:tabs>
        <w:rPr>
          <w:rFonts w:ascii="Calibri" w:eastAsia="Times New Roman" w:hAnsi="Calibri" w:cs="Times New Roman"/>
          <w:b/>
          <w:snapToGrid w:val="0"/>
          <w:szCs w:val="20"/>
          <w:lang w:eastAsia="nl-NL"/>
        </w:rPr>
      </w:pPr>
    </w:p>
    <w:p w14:paraId="6434541B" w14:textId="77777777" w:rsidR="00451F71" w:rsidRDefault="00451F71" w:rsidP="00451F71">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468B71F7" w14:textId="77777777" w:rsidR="00451F71" w:rsidRPr="00451F71" w:rsidRDefault="00451F71" w:rsidP="00451F71">
      <w:pPr>
        <w:widowControl w:val="0"/>
        <w:jc w:val="center"/>
        <w:rPr>
          <w:rFonts w:ascii="Calibri" w:eastAsia="Times New Roman" w:hAnsi="Calibri" w:cs="Times New Roman"/>
          <w:b/>
          <w:bCs/>
          <w:snapToGrid w:val="0"/>
          <w:sz w:val="28"/>
          <w:szCs w:val="28"/>
          <w:lang w:eastAsia="nl-NL"/>
        </w:rPr>
      </w:pPr>
      <w:r w:rsidRPr="00451F71">
        <w:rPr>
          <w:rFonts w:ascii="Calibri" w:eastAsia="Times New Roman" w:hAnsi="Calibri" w:cs="Times New Roman"/>
          <w:b/>
          <w:bCs/>
          <w:snapToGrid w:val="0"/>
          <w:sz w:val="28"/>
          <w:szCs w:val="28"/>
          <w:lang w:eastAsia="nl-NL"/>
        </w:rPr>
        <w:lastRenderedPageBreak/>
        <w:t>Certificaat (IN TE VULLEN EN TE ONDERTEKENEN DOOR DE REFERENT):</w:t>
      </w:r>
    </w:p>
    <w:p w14:paraId="6E9FE89E" w14:textId="77777777" w:rsidR="00451F71" w:rsidRPr="00210A9B" w:rsidRDefault="00451F71" w:rsidP="00451F71">
      <w:pPr>
        <w:widowControl w:val="0"/>
        <w:rPr>
          <w:rFonts w:ascii="Calibri" w:eastAsia="Times New Roman" w:hAnsi="Calibri" w:cs="Times New Roman"/>
          <w:snapToGrid w:val="0"/>
          <w:szCs w:val="20"/>
          <w:lang w:eastAsia="nl-NL"/>
        </w:rPr>
      </w:pPr>
    </w:p>
    <w:p w14:paraId="07ABF814" w14:textId="77777777" w:rsidR="00451F71" w:rsidRPr="00210A9B" w:rsidRDefault="00451F71" w:rsidP="00451F71">
      <w:pPr>
        <w:widowControl w:val="0"/>
        <w:rPr>
          <w:rFonts w:ascii="Calibri" w:eastAsia="Times New Roman" w:hAnsi="Calibri" w:cs="Times New Roman"/>
          <w:snapToGrid w:val="0"/>
          <w:szCs w:val="20"/>
          <w:lang w:eastAsia="nl-NL"/>
        </w:rPr>
      </w:pPr>
    </w:p>
    <w:p w14:paraId="6B58C259"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Ondergetekende, ……………………………………………………(naam contactpersoon referent), verklaart dat …………………………………………….(naam inschrijver) in de periode van …………………………………….... tot...........................................................  de navolgende genoemde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inzake ……………………………………………….... naar behoren heeft uitgevoerd. </w:t>
      </w:r>
    </w:p>
    <w:p w14:paraId="4724BB2E"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672DAE72" w14:textId="77777777" w:rsidR="00451F71"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Ten aanzien van de uitgevoerde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zijn de navolgende bijzonderheden te noemen:</w:t>
      </w:r>
    </w:p>
    <w:p w14:paraId="5E8A4A57" w14:textId="77777777" w:rsidR="00451F71" w:rsidRDefault="00451F71" w:rsidP="00451F71">
      <w:pPr>
        <w:widowControl w:val="0"/>
        <w:spacing w:line="480" w:lineRule="auto"/>
        <w:rPr>
          <w:rFonts w:ascii="Calibri" w:eastAsia="Times New Roman" w:hAnsi="Calibri" w:cs="Times New Roman"/>
          <w:snapToGrid w:val="0"/>
          <w:szCs w:val="20"/>
          <w:lang w:eastAsia="nl-NL"/>
        </w:rPr>
      </w:pPr>
    </w:p>
    <w:p w14:paraId="7A52E044" w14:textId="77777777" w:rsidR="00451F71" w:rsidRDefault="00451F71" w:rsidP="00451F71">
      <w:pPr>
        <w:widowControl w:val="0"/>
        <w:spacing w:line="480" w:lineRule="auto"/>
        <w:rPr>
          <w:rFonts w:ascii="Calibri" w:eastAsia="Times New Roman" w:hAnsi="Calibri" w:cs="Times New Roman"/>
          <w:snapToGrid w:val="0"/>
          <w:szCs w:val="20"/>
          <w:lang w:eastAsia="nl-NL"/>
        </w:rPr>
      </w:pPr>
      <w:r w:rsidRPr="00CA795C">
        <w:rPr>
          <w:rFonts w:ascii="Calibri" w:eastAsia="Times New Roman" w:hAnsi="Calibri" w:cs="Times New Roman"/>
          <w:snapToGrid w:val="0"/>
          <w:szCs w:val="20"/>
          <w:highlight w:val="yellow"/>
          <w:lang w:eastAsia="nl-NL"/>
        </w:rPr>
        <w:t>In te vullen door referent indien er bijzonderheden zijn.</w:t>
      </w:r>
      <w:r>
        <w:rPr>
          <w:rFonts w:ascii="Calibri" w:eastAsia="Times New Roman" w:hAnsi="Calibri" w:cs="Times New Roman"/>
          <w:snapToGrid w:val="0"/>
          <w:szCs w:val="20"/>
          <w:lang w:eastAsia="nl-NL"/>
        </w:rPr>
        <w:t xml:space="preserve"> </w:t>
      </w:r>
    </w:p>
    <w:p w14:paraId="587289C9"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p>
    <w:p w14:paraId="3D1CD23D"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Aldus naar waarheid opgemaakt op:</w:t>
      </w:r>
    </w:p>
    <w:p w14:paraId="15BA4F6C"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27858CDF"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497A080D"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YYYY, te ……………………………….(plaats),</w:t>
      </w:r>
    </w:p>
    <w:p w14:paraId="6993A7AC"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6094603A"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Door …………………………………………………………(gevolmachtigde) van</w:t>
      </w:r>
    </w:p>
    <w:p w14:paraId="373C7CBE"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268A5F8A"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(bedrijf)</w:t>
      </w:r>
    </w:p>
    <w:p w14:paraId="257FF4CC"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p>
    <w:p w14:paraId="38DEEA69" w14:textId="77777777" w:rsidR="00451F71" w:rsidRPr="00BD6160" w:rsidRDefault="00451F71" w:rsidP="00451F71">
      <w:pPr>
        <w:widowControl w:val="0"/>
        <w:spacing w:line="480" w:lineRule="auto"/>
        <w:rPr>
          <w:rFonts w:ascii="Calibri" w:eastAsia="Times New Roman" w:hAnsi="Calibri" w:cs="Arial"/>
          <w:snapToGrid w:val="0"/>
          <w:szCs w:val="20"/>
          <w:lang w:eastAsia="nl-NL"/>
        </w:rPr>
      </w:pPr>
      <w:r w:rsidRPr="00210A9B">
        <w:rPr>
          <w:rFonts w:ascii="Calibri" w:eastAsia="Times New Roman" w:hAnsi="Calibri" w:cs="Times New Roman"/>
          <w:snapToGrid w:val="0"/>
          <w:szCs w:val="20"/>
          <w:lang w:eastAsia="nl-NL"/>
        </w:rPr>
        <w:t>Handtekening ………………………………………………</w:t>
      </w:r>
    </w:p>
    <w:p w14:paraId="1EF4721F" w14:textId="5AD38FBD" w:rsidR="00451F71" w:rsidRDefault="00451F71" w:rsidP="00451F71">
      <w:pPr>
        <w:widowControl w:val="0"/>
        <w:spacing w:line="480" w:lineRule="auto"/>
        <w:rPr>
          <w:rFonts w:ascii="Calibri" w:eastAsia="Times New Roman" w:hAnsi="Calibri" w:cs="Arial"/>
          <w:snapToGrid w:val="0"/>
          <w:szCs w:val="20"/>
          <w:lang w:eastAsia="nl-NL"/>
        </w:rPr>
      </w:pPr>
    </w:p>
    <w:p w14:paraId="013E3E73" w14:textId="4BEE6DC3" w:rsidR="00451F71" w:rsidRDefault="00451F71">
      <w:pPr>
        <w:spacing w:after="200" w:line="276" w:lineRule="auto"/>
        <w:rPr>
          <w:rFonts w:ascii="Calibri" w:eastAsia="Times New Roman" w:hAnsi="Calibri" w:cs="Arial"/>
          <w:snapToGrid w:val="0"/>
          <w:szCs w:val="20"/>
          <w:lang w:eastAsia="nl-NL"/>
        </w:rPr>
      </w:pPr>
      <w:r>
        <w:rPr>
          <w:rFonts w:ascii="Calibri" w:eastAsia="Times New Roman" w:hAnsi="Calibri" w:cs="Arial"/>
          <w:snapToGrid w:val="0"/>
          <w:szCs w:val="20"/>
          <w:lang w:eastAsia="nl-NL"/>
        </w:rPr>
        <w:br w:type="page"/>
      </w:r>
    </w:p>
    <w:p w14:paraId="2CA5A9DC" w14:textId="6FA0C8C8" w:rsidR="00F135F8" w:rsidRDefault="00F135F8" w:rsidP="00F135F8">
      <w:pPr>
        <w:keepNext/>
        <w:widowControl w:val="0"/>
        <w:spacing w:before="240" w:after="60" w:line="320" w:lineRule="atLeast"/>
        <w:ind w:left="1530" w:hanging="1530"/>
        <w:jc w:val="center"/>
        <w:outlineLvl w:val="1"/>
        <w:rPr>
          <w:rFonts w:ascii="Calibri" w:eastAsia="Times New Roman" w:hAnsi="Calibri" w:cs="Times New Roman"/>
          <w:b/>
          <w:snapToGrid w:val="0"/>
          <w:sz w:val="40"/>
          <w:szCs w:val="40"/>
          <w:lang w:eastAsia="nl-NL"/>
        </w:rPr>
      </w:pPr>
      <w:r w:rsidRPr="00451F71">
        <w:rPr>
          <w:rFonts w:ascii="Calibri" w:eastAsia="Times New Roman" w:hAnsi="Calibri" w:cs="Times New Roman"/>
          <w:b/>
          <w:snapToGrid w:val="0"/>
          <w:sz w:val="40"/>
          <w:szCs w:val="40"/>
          <w:lang w:eastAsia="nl-NL"/>
        </w:rPr>
        <w:lastRenderedPageBreak/>
        <w:t>Referentie</w:t>
      </w:r>
      <w:r>
        <w:rPr>
          <w:rFonts w:ascii="Calibri" w:eastAsia="Times New Roman" w:hAnsi="Calibri" w:cs="Times New Roman"/>
          <w:b/>
          <w:snapToGrid w:val="0"/>
          <w:sz w:val="40"/>
          <w:szCs w:val="40"/>
          <w:lang w:eastAsia="nl-NL"/>
        </w:rPr>
        <w:t xml:space="preserve"> </w:t>
      </w:r>
      <w:r w:rsidRPr="00451F71">
        <w:rPr>
          <w:rFonts w:ascii="Calibri" w:eastAsia="Times New Roman" w:hAnsi="Calibri" w:cs="Times New Roman"/>
          <w:b/>
          <w:snapToGrid w:val="0"/>
          <w:sz w:val="40"/>
          <w:szCs w:val="40"/>
          <w:lang w:eastAsia="nl-NL"/>
        </w:rPr>
        <w:t xml:space="preserve">Kerncompetentie </w:t>
      </w:r>
      <w:r>
        <w:rPr>
          <w:rFonts w:ascii="Calibri" w:eastAsia="Times New Roman" w:hAnsi="Calibri" w:cs="Times New Roman"/>
          <w:b/>
          <w:snapToGrid w:val="0"/>
          <w:sz w:val="40"/>
          <w:szCs w:val="40"/>
          <w:lang w:eastAsia="nl-NL"/>
        </w:rPr>
        <w:t>3</w:t>
      </w:r>
      <w:r w:rsidRPr="00451F71">
        <w:rPr>
          <w:rFonts w:ascii="Calibri" w:eastAsia="Times New Roman" w:hAnsi="Calibri" w:cs="Times New Roman"/>
          <w:b/>
          <w:snapToGrid w:val="0"/>
          <w:sz w:val="40"/>
          <w:szCs w:val="40"/>
          <w:lang w:eastAsia="nl-NL"/>
        </w:rPr>
        <w:t>.</w:t>
      </w:r>
      <w:r w:rsidRPr="00451F71">
        <w:rPr>
          <w:rFonts w:ascii="Calibri" w:eastAsia="Times New Roman" w:hAnsi="Calibri" w:cs="Times New Roman"/>
          <w:b/>
          <w:snapToGrid w:val="0"/>
          <w:sz w:val="40"/>
          <w:szCs w:val="40"/>
          <w:lang w:eastAsia="nl-NL"/>
        </w:rPr>
        <w:tab/>
      </w:r>
    </w:p>
    <w:p w14:paraId="05EBC5CF" w14:textId="5072AAB1" w:rsidR="00451F71" w:rsidRPr="002A6410" w:rsidRDefault="00F135F8" w:rsidP="002A6410">
      <w:pPr>
        <w:jc w:val="center"/>
        <w:rPr>
          <w:b/>
          <w:bCs/>
          <w:snapToGrid w:val="0"/>
          <w:sz w:val="32"/>
          <w:szCs w:val="32"/>
          <w:lang w:eastAsia="nl-NL"/>
        </w:rPr>
      </w:pPr>
      <w:r w:rsidRPr="002A6410">
        <w:rPr>
          <w:b/>
          <w:bCs/>
          <w:snapToGrid w:val="0"/>
          <w:sz w:val="32"/>
          <w:szCs w:val="32"/>
          <w:lang w:eastAsia="nl-NL"/>
        </w:rPr>
        <w:t xml:space="preserve">Ervaring met </w:t>
      </w:r>
      <w:r w:rsidR="00832DB4" w:rsidRPr="00832DB4">
        <w:rPr>
          <w:b/>
          <w:bCs/>
          <w:snapToGrid w:val="0"/>
          <w:sz w:val="32"/>
          <w:szCs w:val="32"/>
          <w:lang w:eastAsia="nl-NL"/>
        </w:rPr>
        <w:t>Alarmopvolging</w:t>
      </w:r>
    </w:p>
    <w:p w14:paraId="7DE71349" w14:textId="77777777" w:rsidR="00F135F8" w:rsidRDefault="00F135F8" w:rsidP="00451F71">
      <w:pPr>
        <w:widowControl w:val="0"/>
        <w:rPr>
          <w:rFonts w:ascii="Calibri" w:eastAsia="Times New Roman" w:hAnsi="Calibri" w:cs="Times New Roman"/>
          <w:b/>
          <w:snapToGrid w:val="0"/>
          <w:szCs w:val="20"/>
          <w:lang w:eastAsia="nl-NL"/>
        </w:rPr>
      </w:pPr>
    </w:p>
    <w:p w14:paraId="70593FCF" w14:textId="77777777" w:rsidR="002A641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Inschrijver dient onderstaand model te gebruiken voor het aanleveren van de referenties.</w:t>
      </w:r>
    </w:p>
    <w:p w14:paraId="2AF1CF74" w14:textId="77777777" w:rsidR="002A641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Zorg ervoor dat alle gegevens juist en compleet zijn ingevuld, bij beschrijving van de dienstverlening een juiste en volledige beschrijving die aansluit bij de tekst zoals opgenomen bij de betreffende kerncompetentie!</w:t>
      </w:r>
    </w:p>
    <w:p w14:paraId="2B120A90" w14:textId="77777777" w:rsidR="00451F71" w:rsidRDefault="00451F71" w:rsidP="00451F71">
      <w:pPr>
        <w:widowControl w:val="0"/>
        <w:rPr>
          <w:rFonts w:ascii="Calibri" w:eastAsia="Times New Roman" w:hAnsi="Calibri" w:cs="Times New Roman"/>
          <w:b/>
          <w:snapToGrid w:val="0"/>
          <w:szCs w:val="20"/>
          <w:lang w:eastAsia="nl-NL"/>
        </w:rPr>
      </w:pPr>
    </w:p>
    <w:p w14:paraId="253C86FB" w14:textId="77777777" w:rsidR="00451F71" w:rsidRPr="00210A9B" w:rsidRDefault="00451F71" w:rsidP="00451F71">
      <w:pPr>
        <w:widowControl w:val="0"/>
        <w:rPr>
          <w:rFonts w:ascii="Calibri" w:eastAsia="Times New Roman" w:hAnsi="Calibri" w:cs="Times New Roman"/>
          <w:b/>
          <w:snapToGrid w:val="0"/>
          <w:szCs w:val="20"/>
          <w:lang w:eastAsia="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5948"/>
      </w:tblGrid>
      <w:tr w:rsidR="00451F71" w:rsidRPr="00210A9B" w14:paraId="611B70CF" w14:textId="77777777" w:rsidTr="00E63DBF">
        <w:tc>
          <w:tcPr>
            <w:tcW w:w="3114" w:type="dxa"/>
          </w:tcPr>
          <w:p w14:paraId="1E1311D8"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Omschrijving</w:t>
            </w:r>
          </w:p>
          <w:p w14:paraId="5CA049F5"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p>
        </w:tc>
        <w:tc>
          <w:tcPr>
            <w:tcW w:w="5948" w:type="dxa"/>
          </w:tcPr>
          <w:p w14:paraId="0C422894"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Nadere gegevens</w:t>
            </w:r>
          </w:p>
        </w:tc>
      </w:tr>
      <w:tr w:rsidR="00451F71" w:rsidRPr="00210A9B" w14:paraId="2347E454" w14:textId="77777777" w:rsidTr="00E63DBF">
        <w:trPr>
          <w:trHeight w:val="732"/>
        </w:trPr>
        <w:tc>
          <w:tcPr>
            <w:tcW w:w="3114" w:type="dxa"/>
            <w:vAlign w:val="center"/>
          </w:tcPr>
          <w:p w14:paraId="74C39421"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w:t>
            </w:r>
          </w:p>
          <w:p w14:paraId="0E16BB84"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19245E71"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671573CF" w14:textId="77777777" w:rsidTr="00E63DBF">
        <w:trPr>
          <w:trHeight w:val="732"/>
        </w:trPr>
        <w:tc>
          <w:tcPr>
            <w:tcW w:w="3114" w:type="dxa"/>
            <w:vAlign w:val="center"/>
          </w:tcPr>
          <w:p w14:paraId="180F24BD"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Type organisatie</w:t>
            </w:r>
          </w:p>
          <w:p w14:paraId="18011F4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E1AD976"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148A70BB" w14:textId="77777777" w:rsidTr="00E63DBF">
        <w:trPr>
          <w:trHeight w:val="732"/>
        </w:trPr>
        <w:tc>
          <w:tcPr>
            <w:tcW w:w="3114" w:type="dxa"/>
            <w:vAlign w:val="center"/>
          </w:tcPr>
          <w:p w14:paraId="3D08B46D"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Adres</w:t>
            </w:r>
          </w:p>
          <w:p w14:paraId="11FE867A"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6C79B7BB"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71A49376" w14:textId="77777777" w:rsidTr="00E63DBF">
        <w:trPr>
          <w:trHeight w:val="732"/>
        </w:trPr>
        <w:tc>
          <w:tcPr>
            <w:tcW w:w="3114" w:type="dxa"/>
            <w:vAlign w:val="center"/>
          </w:tcPr>
          <w:p w14:paraId="1E1369B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Vestigingsplaats</w:t>
            </w:r>
          </w:p>
          <w:p w14:paraId="69CB324C"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33557CE1"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6F14579A" w14:textId="77777777" w:rsidTr="00E63DBF">
        <w:trPr>
          <w:trHeight w:val="732"/>
        </w:trPr>
        <w:tc>
          <w:tcPr>
            <w:tcW w:w="3114" w:type="dxa"/>
            <w:vAlign w:val="center"/>
          </w:tcPr>
          <w:p w14:paraId="51B9F9E5"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 contactpersoon</w:t>
            </w:r>
          </w:p>
          <w:p w14:paraId="66B4B2E9"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3D4083FD"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2A33D8E9" w14:textId="77777777" w:rsidTr="00E63DBF">
        <w:trPr>
          <w:trHeight w:val="732"/>
        </w:trPr>
        <w:tc>
          <w:tcPr>
            <w:tcW w:w="3114" w:type="dxa"/>
            <w:vAlign w:val="center"/>
          </w:tcPr>
          <w:p w14:paraId="7A718EDA"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Telefoonnummer contactpersoon</w:t>
            </w:r>
          </w:p>
        </w:tc>
        <w:tc>
          <w:tcPr>
            <w:tcW w:w="5948" w:type="dxa"/>
            <w:vAlign w:val="center"/>
          </w:tcPr>
          <w:p w14:paraId="71822E37"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17F7A7F6" w14:textId="77777777" w:rsidTr="00E63DBF">
        <w:trPr>
          <w:trHeight w:val="732"/>
        </w:trPr>
        <w:tc>
          <w:tcPr>
            <w:tcW w:w="3114" w:type="dxa"/>
            <w:vAlign w:val="center"/>
          </w:tcPr>
          <w:p w14:paraId="22152FE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Datum aanvang en looptijd</w:t>
            </w:r>
          </w:p>
          <w:p w14:paraId="21DB4873"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 dienstverlening</w:t>
            </w:r>
          </w:p>
        </w:tc>
        <w:tc>
          <w:tcPr>
            <w:tcW w:w="5948" w:type="dxa"/>
            <w:vAlign w:val="center"/>
          </w:tcPr>
          <w:p w14:paraId="74771899"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37D89668" w14:textId="77777777" w:rsidTr="00E63DBF">
        <w:trPr>
          <w:trHeight w:val="732"/>
        </w:trPr>
        <w:tc>
          <w:tcPr>
            <w:tcW w:w="3114" w:type="dxa"/>
            <w:vAlign w:val="center"/>
          </w:tcPr>
          <w:p w14:paraId="12F33DF2"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Contractwaarde (per jaar)</w:t>
            </w:r>
          </w:p>
        </w:tc>
        <w:tc>
          <w:tcPr>
            <w:tcW w:w="5948" w:type="dxa"/>
            <w:vAlign w:val="center"/>
          </w:tcPr>
          <w:p w14:paraId="189C1B86"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53B064AA" w14:textId="77777777" w:rsidTr="00E63DBF">
        <w:trPr>
          <w:trHeight w:val="732"/>
        </w:trPr>
        <w:tc>
          <w:tcPr>
            <w:tcW w:w="3114" w:type="dxa"/>
            <w:vAlign w:val="center"/>
          </w:tcPr>
          <w:p w14:paraId="0B0EEC80"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Beschrijving van de</w:t>
            </w:r>
          </w:p>
          <w:p w14:paraId="5693A05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Dienstverlening </w:t>
            </w:r>
          </w:p>
        </w:tc>
        <w:tc>
          <w:tcPr>
            <w:tcW w:w="5948" w:type="dxa"/>
            <w:vAlign w:val="center"/>
          </w:tcPr>
          <w:p w14:paraId="787C4D5A"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41039459" w14:textId="77777777" w:rsidTr="00E63DBF">
        <w:trPr>
          <w:trHeight w:val="733"/>
        </w:trPr>
        <w:tc>
          <w:tcPr>
            <w:tcW w:w="3114" w:type="dxa"/>
            <w:vAlign w:val="center"/>
          </w:tcPr>
          <w:p w14:paraId="3112A80C"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Certificaat toegevoegd.</w:t>
            </w:r>
          </w:p>
        </w:tc>
        <w:tc>
          <w:tcPr>
            <w:tcW w:w="5948" w:type="dxa"/>
            <w:vAlign w:val="center"/>
          </w:tcPr>
          <w:p w14:paraId="33C5A97B"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bl>
    <w:p w14:paraId="415EEACE" w14:textId="77777777" w:rsidR="00451F71" w:rsidRPr="00210A9B" w:rsidRDefault="00451F71" w:rsidP="00451F71">
      <w:pPr>
        <w:widowControl w:val="0"/>
        <w:tabs>
          <w:tab w:val="left" w:pos="0"/>
        </w:tabs>
        <w:rPr>
          <w:rFonts w:ascii="Calibri" w:eastAsia="Times New Roman" w:hAnsi="Calibri" w:cs="Times New Roman"/>
          <w:b/>
          <w:snapToGrid w:val="0"/>
          <w:szCs w:val="20"/>
          <w:lang w:eastAsia="nl-NL"/>
        </w:rPr>
      </w:pPr>
    </w:p>
    <w:p w14:paraId="7162BDD2" w14:textId="77777777" w:rsidR="00451F71" w:rsidRPr="00210A9B" w:rsidRDefault="00451F71" w:rsidP="00451F71">
      <w:pPr>
        <w:widowControl w:val="0"/>
        <w:tabs>
          <w:tab w:val="left" w:pos="0"/>
        </w:tabs>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VERGEET </w:t>
      </w:r>
      <w:r w:rsidRPr="00451F71">
        <w:rPr>
          <w:rFonts w:ascii="Calibri" w:eastAsia="Times New Roman" w:hAnsi="Calibri" w:cs="Times New Roman"/>
          <w:b/>
          <w:snapToGrid w:val="0"/>
          <w:szCs w:val="20"/>
          <w:u w:val="single"/>
          <w:lang w:eastAsia="nl-NL"/>
        </w:rPr>
        <w:t>NIET</w:t>
      </w:r>
      <w:r w:rsidRPr="00210A9B">
        <w:rPr>
          <w:rFonts w:ascii="Calibri" w:eastAsia="Times New Roman" w:hAnsi="Calibri" w:cs="Times New Roman"/>
          <w:b/>
          <w:snapToGrid w:val="0"/>
          <w:szCs w:val="20"/>
          <w:lang w:eastAsia="nl-NL"/>
        </w:rPr>
        <w:t xml:space="preserve"> HET DOOR UW REFERENT ONDERTEKENDE CERTIFICAAT BIJ TE VOEGEN!</w:t>
      </w:r>
    </w:p>
    <w:p w14:paraId="74190B16" w14:textId="77777777" w:rsidR="00451F71" w:rsidRPr="00210A9B" w:rsidRDefault="00451F71" w:rsidP="00451F71">
      <w:pPr>
        <w:widowControl w:val="0"/>
        <w:tabs>
          <w:tab w:val="left" w:pos="0"/>
        </w:tabs>
        <w:rPr>
          <w:rFonts w:ascii="Calibri" w:eastAsia="Times New Roman" w:hAnsi="Calibri" w:cs="Times New Roman"/>
          <w:b/>
          <w:snapToGrid w:val="0"/>
          <w:szCs w:val="20"/>
          <w:lang w:eastAsia="nl-NL"/>
        </w:rPr>
      </w:pPr>
    </w:p>
    <w:p w14:paraId="7FCB371C" w14:textId="77777777" w:rsidR="00451F71" w:rsidRDefault="00451F71" w:rsidP="00451F71">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320E3192" w14:textId="77777777" w:rsidR="00451F71" w:rsidRPr="00451F71" w:rsidRDefault="00451F71" w:rsidP="00451F71">
      <w:pPr>
        <w:widowControl w:val="0"/>
        <w:jc w:val="center"/>
        <w:rPr>
          <w:rFonts w:ascii="Calibri" w:eastAsia="Times New Roman" w:hAnsi="Calibri" w:cs="Times New Roman"/>
          <w:b/>
          <w:bCs/>
          <w:snapToGrid w:val="0"/>
          <w:sz w:val="28"/>
          <w:szCs w:val="28"/>
          <w:lang w:eastAsia="nl-NL"/>
        </w:rPr>
      </w:pPr>
      <w:r w:rsidRPr="00451F71">
        <w:rPr>
          <w:rFonts w:ascii="Calibri" w:eastAsia="Times New Roman" w:hAnsi="Calibri" w:cs="Times New Roman"/>
          <w:b/>
          <w:bCs/>
          <w:snapToGrid w:val="0"/>
          <w:sz w:val="28"/>
          <w:szCs w:val="28"/>
          <w:lang w:eastAsia="nl-NL"/>
        </w:rPr>
        <w:lastRenderedPageBreak/>
        <w:t>Certificaat (IN TE VULLEN EN TE ONDERTEKENEN DOOR DE REFERENT):</w:t>
      </w:r>
    </w:p>
    <w:p w14:paraId="65908661" w14:textId="77777777" w:rsidR="00451F71" w:rsidRPr="00210A9B" w:rsidRDefault="00451F71" w:rsidP="00451F71">
      <w:pPr>
        <w:widowControl w:val="0"/>
        <w:rPr>
          <w:rFonts w:ascii="Calibri" w:eastAsia="Times New Roman" w:hAnsi="Calibri" w:cs="Times New Roman"/>
          <w:snapToGrid w:val="0"/>
          <w:szCs w:val="20"/>
          <w:lang w:eastAsia="nl-NL"/>
        </w:rPr>
      </w:pPr>
    </w:p>
    <w:p w14:paraId="748016FE" w14:textId="77777777" w:rsidR="00451F71" w:rsidRPr="00210A9B" w:rsidRDefault="00451F71" w:rsidP="00451F71">
      <w:pPr>
        <w:widowControl w:val="0"/>
        <w:rPr>
          <w:rFonts w:ascii="Calibri" w:eastAsia="Times New Roman" w:hAnsi="Calibri" w:cs="Times New Roman"/>
          <w:snapToGrid w:val="0"/>
          <w:szCs w:val="20"/>
          <w:lang w:eastAsia="nl-NL"/>
        </w:rPr>
      </w:pPr>
    </w:p>
    <w:p w14:paraId="70FF13B8"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Ondergetekende, ……………………………………………………(naam contactpersoon referent), verklaart dat …………………………………………….(naam inschrijver) in de periode van …………………………………….... tot...........................................................  de navolgende genoemde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inzake ……………………………………………….... naar behoren heeft uitgevoerd. </w:t>
      </w:r>
    </w:p>
    <w:p w14:paraId="04A46705"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3210D0F5" w14:textId="77777777" w:rsidR="00451F71"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Ten aanzien van de uitgevoerde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zijn de navolgende bijzonderheden te noemen:</w:t>
      </w:r>
    </w:p>
    <w:p w14:paraId="4A2D0BF0" w14:textId="77777777" w:rsidR="00451F71" w:rsidRDefault="00451F71" w:rsidP="00451F71">
      <w:pPr>
        <w:widowControl w:val="0"/>
        <w:spacing w:line="480" w:lineRule="auto"/>
        <w:rPr>
          <w:rFonts w:ascii="Calibri" w:eastAsia="Times New Roman" w:hAnsi="Calibri" w:cs="Times New Roman"/>
          <w:snapToGrid w:val="0"/>
          <w:szCs w:val="20"/>
          <w:lang w:eastAsia="nl-NL"/>
        </w:rPr>
      </w:pPr>
    </w:p>
    <w:p w14:paraId="3D2FD439" w14:textId="77777777" w:rsidR="00451F71" w:rsidRDefault="00451F71" w:rsidP="00451F71">
      <w:pPr>
        <w:widowControl w:val="0"/>
        <w:spacing w:line="480" w:lineRule="auto"/>
        <w:rPr>
          <w:rFonts w:ascii="Calibri" w:eastAsia="Times New Roman" w:hAnsi="Calibri" w:cs="Times New Roman"/>
          <w:snapToGrid w:val="0"/>
          <w:szCs w:val="20"/>
          <w:lang w:eastAsia="nl-NL"/>
        </w:rPr>
      </w:pPr>
      <w:r w:rsidRPr="00CA795C">
        <w:rPr>
          <w:rFonts w:ascii="Calibri" w:eastAsia="Times New Roman" w:hAnsi="Calibri" w:cs="Times New Roman"/>
          <w:snapToGrid w:val="0"/>
          <w:szCs w:val="20"/>
          <w:highlight w:val="yellow"/>
          <w:lang w:eastAsia="nl-NL"/>
        </w:rPr>
        <w:t>In te vullen door referent indien er bijzonderheden zijn.</w:t>
      </w:r>
      <w:r>
        <w:rPr>
          <w:rFonts w:ascii="Calibri" w:eastAsia="Times New Roman" w:hAnsi="Calibri" w:cs="Times New Roman"/>
          <w:snapToGrid w:val="0"/>
          <w:szCs w:val="20"/>
          <w:lang w:eastAsia="nl-NL"/>
        </w:rPr>
        <w:t xml:space="preserve"> </w:t>
      </w:r>
    </w:p>
    <w:p w14:paraId="6EED66F8"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p>
    <w:p w14:paraId="24943740"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Aldus naar waarheid opgemaakt op:</w:t>
      </w:r>
    </w:p>
    <w:p w14:paraId="65184F2A"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70A1F1F2"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0FCBBC24"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YYYY, te ……………………………….(plaats),</w:t>
      </w:r>
    </w:p>
    <w:p w14:paraId="15FD61DC"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349FF1EA"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Door …………………………………………………………(gevolmachtigde) van</w:t>
      </w:r>
    </w:p>
    <w:p w14:paraId="7710724D"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4CFDDB13"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(bedrijf)</w:t>
      </w:r>
    </w:p>
    <w:p w14:paraId="41CA3F58"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p>
    <w:p w14:paraId="06ECEBD6" w14:textId="77777777" w:rsidR="00451F71" w:rsidRPr="00BD6160" w:rsidRDefault="00451F71" w:rsidP="00451F71">
      <w:pPr>
        <w:widowControl w:val="0"/>
        <w:spacing w:line="480" w:lineRule="auto"/>
        <w:rPr>
          <w:rFonts w:ascii="Calibri" w:eastAsia="Times New Roman" w:hAnsi="Calibri" w:cs="Arial"/>
          <w:snapToGrid w:val="0"/>
          <w:szCs w:val="20"/>
          <w:lang w:eastAsia="nl-NL"/>
        </w:rPr>
      </w:pPr>
      <w:r w:rsidRPr="00210A9B">
        <w:rPr>
          <w:rFonts w:ascii="Calibri" w:eastAsia="Times New Roman" w:hAnsi="Calibri" w:cs="Times New Roman"/>
          <w:snapToGrid w:val="0"/>
          <w:szCs w:val="20"/>
          <w:lang w:eastAsia="nl-NL"/>
        </w:rPr>
        <w:t>Handtekening ………………………………………………</w:t>
      </w:r>
    </w:p>
    <w:p w14:paraId="14F59D39" w14:textId="4A20348D" w:rsidR="00451F71" w:rsidRDefault="00451F71" w:rsidP="00451F71">
      <w:pPr>
        <w:widowControl w:val="0"/>
        <w:spacing w:line="480" w:lineRule="auto"/>
        <w:rPr>
          <w:rFonts w:ascii="Calibri" w:eastAsia="Times New Roman" w:hAnsi="Calibri" w:cs="Arial"/>
          <w:snapToGrid w:val="0"/>
          <w:szCs w:val="20"/>
          <w:lang w:eastAsia="nl-NL"/>
        </w:rPr>
      </w:pPr>
    </w:p>
    <w:p w14:paraId="508CEDD2" w14:textId="498C8102" w:rsidR="00451F71" w:rsidRDefault="00451F71">
      <w:pPr>
        <w:spacing w:after="200" w:line="276" w:lineRule="auto"/>
        <w:rPr>
          <w:rFonts w:ascii="Calibri" w:eastAsia="Times New Roman" w:hAnsi="Calibri" w:cs="Arial"/>
          <w:snapToGrid w:val="0"/>
          <w:szCs w:val="20"/>
          <w:lang w:eastAsia="nl-NL"/>
        </w:rPr>
      </w:pPr>
      <w:r>
        <w:rPr>
          <w:rFonts w:ascii="Calibri" w:eastAsia="Times New Roman" w:hAnsi="Calibri" w:cs="Arial"/>
          <w:snapToGrid w:val="0"/>
          <w:szCs w:val="20"/>
          <w:lang w:eastAsia="nl-NL"/>
        </w:rPr>
        <w:br w:type="page"/>
      </w:r>
    </w:p>
    <w:p w14:paraId="57A24F5A" w14:textId="06438D9B" w:rsidR="005F2580" w:rsidRDefault="005F2580" w:rsidP="005F2580">
      <w:pPr>
        <w:keepNext/>
        <w:widowControl w:val="0"/>
        <w:spacing w:before="240" w:after="60" w:line="320" w:lineRule="atLeast"/>
        <w:ind w:left="1530" w:hanging="1530"/>
        <w:jc w:val="center"/>
        <w:outlineLvl w:val="1"/>
        <w:rPr>
          <w:rFonts w:ascii="Calibri" w:eastAsia="Times New Roman" w:hAnsi="Calibri" w:cs="Times New Roman"/>
          <w:b/>
          <w:snapToGrid w:val="0"/>
          <w:sz w:val="40"/>
          <w:szCs w:val="40"/>
          <w:lang w:eastAsia="nl-NL"/>
        </w:rPr>
      </w:pPr>
      <w:r w:rsidRPr="00451F71">
        <w:rPr>
          <w:rFonts w:ascii="Calibri" w:eastAsia="Times New Roman" w:hAnsi="Calibri" w:cs="Times New Roman"/>
          <w:b/>
          <w:snapToGrid w:val="0"/>
          <w:sz w:val="40"/>
          <w:szCs w:val="40"/>
          <w:lang w:eastAsia="nl-NL"/>
        </w:rPr>
        <w:lastRenderedPageBreak/>
        <w:t>Referentie</w:t>
      </w:r>
      <w:r>
        <w:rPr>
          <w:rFonts w:ascii="Calibri" w:eastAsia="Times New Roman" w:hAnsi="Calibri" w:cs="Times New Roman"/>
          <w:b/>
          <w:snapToGrid w:val="0"/>
          <w:sz w:val="40"/>
          <w:szCs w:val="40"/>
          <w:lang w:eastAsia="nl-NL"/>
        </w:rPr>
        <w:t xml:space="preserve"> </w:t>
      </w:r>
      <w:r w:rsidRPr="00451F71">
        <w:rPr>
          <w:rFonts w:ascii="Calibri" w:eastAsia="Times New Roman" w:hAnsi="Calibri" w:cs="Times New Roman"/>
          <w:b/>
          <w:snapToGrid w:val="0"/>
          <w:sz w:val="40"/>
          <w:szCs w:val="40"/>
          <w:lang w:eastAsia="nl-NL"/>
        </w:rPr>
        <w:t xml:space="preserve">Kerncompetentie </w:t>
      </w:r>
      <w:r>
        <w:rPr>
          <w:rFonts w:ascii="Calibri" w:eastAsia="Times New Roman" w:hAnsi="Calibri" w:cs="Times New Roman"/>
          <w:b/>
          <w:snapToGrid w:val="0"/>
          <w:sz w:val="40"/>
          <w:szCs w:val="40"/>
          <w:lang w:eastAsia="nl-NL"/>
        </w:rPr>
        <w:t>4</w:t>
      </w:r>
      <w:r w:rsidRPr="00451F71">
        <w:rPr>
          <w:rFonts w:ascii="Calibri" w:eastAsia="Times New Roman" w:hAnsi="Calibri" w:cs="Times New Roman"/>
          <w:b/>
          <w:snapToGrid w:val="0"/>
          <w:sz w:val="40"/>
          <w:szCs w:val="40"/>
          <w:lang w:eastAsia="nl-NL"/>
        </w:rPr>
        <w:t>.</w:t>
      </w:r>
      <w:r w:rsidRPr="00451F71">
        <w:rPr>
          <w:rFonts w:ascii="Calibri" w:eastAsia="Times New Roman" w:hAnsi="Calibri" w:cs="Times New Roman"/>
          <w:b/>
          <w:snapToGrid w:val="0"/>
          <w:sz w:val="40"/>
          <w:szCs w:val="40"/>
          <w:lang w:eastAsia="nl-NL"/>
        </w:rPr>
        <w:tab/>
      </w:r>
    </w:p>
    <w:p w14:paraId="6AF7430D" w14:textId="1CC55823" w:rsidR="002A6410" w:rsidRDefault="00832DB4" w:rsidP="00832DB4">
      <w:pPr>
        <w:widowControl w:val="0"/>
        <w:jc w:val="center"/>
        <w:rPr>
          <w:rFonts w:ascii="Calibri" w:eastAsia="Times New Roman" w:hAnsi="Calibri" w:cs="Times New Roman"/>
          <w:b/>
          <w:snapToGrid w:val="0"/>
          <w:szCs w:val="20"/>
          <w:lang w:eastAsia="nl-NL"/>
        </w:rPr>
      </w:pPr>
      <w:r w:rsidRPr="00832DB4">
        <w:rPr>
          <w:b/>
          <w:bCs/>
          <w:snapToGrid w:val="0"/>
          <w:sz w:val="32"/>
          <w:szCs w:val="32"/>
          <w:lang w:eastAsia="nl-NL"/>
        </w:rPr>
        <w:t>Beheer, onderhoud en inspectie beveiligingssystemen, zoals inbraakalarm- toegangscontrole en CCTV-systemen</w:t>
      </w:r>
    </w:p>
    <w:p w14:paraId="0BB9E81D" w14:textId="77777777" w:rsidR="00832DB4" w:rsidRDefault="00832DB4" w:rsidP="002A6410">
      <w:pPr>
        <w:widowControl w:val="0"/>
        <w:jc w:val="center"/>
        <w:rPr>
          <w:rFonts w:ascii="Calibri" w:eastAsia="Times New Roman" w:hAnsi="Calibri" w:cs="Times New Roman"/>
          <w:b/>
          <w:snapToGrid w:val="0"/>
          <w:sz w:val="22"/>
          <w:lang w:eastAsia="nl-NL"/>
        </w:rPr>
      </w:pPr>
    </w:p>
    <w:p w14:paraId="19B0544F" w14:textId="59D2EC23" w:rsidR="002A641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Inschrijver dient onderstaand model te gebruiken voor het aanleveren van de referenties.</w:t>
      </w:r>
    </w:p>
    <w:p w14:paraId="1C9F12E6" w14:textId="77777777" w:rsidR="002A641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Zorg ervoor dat alle gegevens juist en compleet zijn ingevuld, bij beschrijving van de dienstverlening een juiste en volledige beschrijving die aansluit bij de tekst zoals opgenomen bij de betreffende kerncompetentie!</w:t>
      </w:r>
    </w:p>
    <w:p w14:paraId="312D1925" w14:textId="77777777" w:rsidR="00451F71" w:rsidRPr="00210A9B" w:rsidRDefault="00451F71" w:rsidP="00451F71">
      <w:pPr>
        <w:widowControl w:val="0"/>
        <w:rPr>
          <w:rFonts w:ascii="Calibri" w:eastAsia="Times New Roman" w:hAnsi="Calibri" w:cs="Times New Roman"/>
          <w:b/>
          <w:snapToGrid w:val="0"/>
          <w:szCs w:val="20"/>
          <w:lang w:eastAsia="nl-NL"/>
        </w:rPr>
      </w:pPr>
    </w:p>
    <w:p w14:paraId="2A2A769C" w14:textId="77777777" w:rsidR="00451F71" w:rsidRPr="00210A9B" w:rsidRDefault="00451F71" w:rsidP="00451F71">
      <w:pPr>
        <w:widowControl w:val="0"/>
        <w:rPr>
          <w:rFonts w:ascii="Calibri" w:eastAsia="Times New Roman" w:hAnsi="Calibri" w:cs="Times New Roman"/>
          <w:b/>
          <w:snapToGrid w:val="0"/>
          <w:szCs w:val="20"/>
          <w:lang w:eastAsia="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5948"/>
      </w:tblGrid>
      <w:tr w:rsidR="00451F71" w:rsidRPr="00210A9B" w14:paraId="0C6BE267" w14:textId="77777777" w:rsidTr="00E63DBF">
        <w:tc>
          <w:tcPr>
            <w:tcW w:w="3114" w:type="dxa"/>
          </w:tcPr>
          <w:p w14:paraId="3A15142A"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Omschrijving</w:t>
            </w:r>
          </w:p>
          <w:p w14:paraId="55B372C3"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p>
        </w:tc>
        <w:tc>
          <w:tcPr>
            <w:tcW w:w="5948" w:type="dxa"/>
          </w:tcPr>
          <w:p w14:paraId="60468512"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Nadere gegevens</w:t>
            </w:r>
          </w:p>
        </w:tc>
      </w:tr>
      <w:tr w:rsidR="00451F71" w:rsidRPr="00210A9B" w14:paraId="5B2E6F9C" w14:textId="77777777" w:rsidTr="00E63DBF">
        <w:trPr>
          <w:trHeight w:val="732"/>
        </w:trPr>
        <w:tc>
          <w:tcPr>
            <w:tcW w:w="3114" w:type="dxa"/>
            <w:vAlign w:val="center"/>
          </w:tcPr>
          <w:p w14:paraId="21D93B3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w:t>
            </w:r>
          </w:p>
          <w:p w14:paraId="25C2B1B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39285415"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56B3FAE2" w14:textId="77777777" w:rsidTr="00E63DBF">
        <w:trPr>
          <w:trHeight w:val="732"/>
        </w:trPr>
        <w:tc>
          <w:tcPr>
            <w:tcW w:w="3114" w:type="dxa"/>
            <w:vAlign w:val="center"/>
          </w:tcPr>
          <w:p w14:paraId="1F7CA68A"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Type organisatie</w:t>
            </w:r>
          </w:p>
          <w:p w14:paraId="0C0DC112"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06B48737"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09C6D279" w14:textId="77777777" w:rsidTr="00E63DBF">
        <w:trPr>
          <w:trHeight w:val="732"/>
        </w:trPr>
        <w:tc>
          <w:tcPr>
            <w:tcW w:w="3114" w:type="dxa"/>
            <w:vAlign w:val="center"/>
          </w:tcPr>
          <w:p w14:paraId="51AC88E4"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Adres</w:t>
            </w:r>
          </w:p>
          <w:p w14:paraId="630C7608"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018FDA0"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48E608A8" w14:textId="77777777" w:rsidTr="00E63DBF">
        <w:trPr>
          <w:trHeight w:val="732"/>
        </w:trPr>
        <w:tc>
          <w:tcPr>
            <w:tcW w:w="3114" w:type="dxa"/>
            <w:vAlign w:val="center"/>
          </w:tcPr>
          <w:p w14:paraId="2B851C70"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Vestigingsplaats</w:t>
            </w:r>
          </w:p>
          <w:p w14:paraId="2CA0BC2C"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2D5FA267"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449BFD96" w14:textId="77777777" w:rsidTr="00E63DBF">
        <w:trPr>
          <w:trHeight w:val="732"/>
        </w:trPr>
        <w:tc>
          <w:tcPr>
            <w:tcW w:w="3114" w:type="dxa"/>
            <w:vAlign w:val="center"/>
          </w:tcPr>
          <w:p w14:paraId="3BE6FA8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 contactpersoon</w:t>
            </w:r>
          </w:p>
          <w:p w14:paraId="27271E83"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22CA43E9"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75F5A41E" w14:textId="77777777" w:rsidTr="00E63DBF">
        <w:trPr>
          <w:trHeight w:val="732"/>
        </w:trPr>
        <w:tc>
          <w:tcPr>
            <w:tcW w:w="3114" w:type="dxa"/>
            <w:vAlign w:val="center"/>
          </w:tcPr>
          <w:p w14:paraId="2F5C4952"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Telefoonnummer contactpersoon</w:t>
            </w:r>
          </w:p>
        </w:tc>
        <w:tc>
          <w:tcPr>
            <w:tcW w:w="5948" w:type="dxa"/>
            <w:vAlign w:val="center"/>
          </w:tcPr>
          <w:p w14:paraId="0275A2DD"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70857474" w14:textId="77777777" w:rsidTr="00E63DBF">
        <w:trPr>
          <w:trHeight w:val="732"/>
        </w:trPr>
        <w:tc>
          <w:tcPr>
            <w:tcW w:w="3114" w:type="dxa"/>
            <w:vAlign w:val="center"/>
          </w:tcPr>
          <w:p w14:paraId="6BA5F6B4"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Datum aanvang en looptijd</w:t>
            </w:r>
          </w:p>
          <w:p w14:paraId="58F64635"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 dienstverlening</w:t>
            </w:r>
          </w:p>
        </w:tc>
        <w:tc>
          <w:tcPr>
            <w:tcW w:w="5948" w:type="dxa"/>
            <w:vAlign w:val="center"/>
          </w:tcPr>
          <w:p w14:paraId="7AF051F7"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09929574" w14:textId="77777777" w:rsidTr="00E63DBF">
        <w:trPr>
          <w:trHeight w:val="732"/>
        </w:trPr>
        <w:tc>
          <w:tcPr>
            <w:tcW w:w="3114" w:type="dxa"/>
            <w:vAlign w:val="center"/>
          </w:tcPr>
          <w:p w14:paraId="4AD16C91"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Contractwaarde (per jaar)</w:t>
            </w:r>
          </w:p>
        </w:tc>
        <w:tc>
          <w:tcPr>
            <w:tcW w:w="5948" w:type="dxa"/>
            <w:vAlign w:val="center"/>
          </w:tcPr>
          <w:p w14:paraId="5F3EDC34"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07ACB49E" w14:textId="77777777" w:rsidTr="00E63DBF">
        <w:trPr>
          <w:trHeight w:val="732"/>
        </w:trPr>
        <w:tc>
          <w:tcPr>
            <w:tcW w:w="3114" w:type="dxa"/>
            <w:vAlign w:val="center"/>
          </w:tcPr>
          <w:p w14:paraId="577C3F75"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Beschrijving van de</w:t>
            </w:r>
          </w:p>
          <w:p w14:paraId="549B4DC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Dienstverlening </w:t>
            </w:r>
          </w:p>
        </w:tc>
        <w:tc>
          <w:tcPr>
            <w:tcW w:w="5948" w:type="dxa"/>
            <w:vAlign w:val="center"/>
          </w:tcPr>
          <w:p w14:paraId="6504E406"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26FB4FE7" w14:textId="77777777" w:rsidTr="00E63DBF">
        <w:trPr>
          <w:trHeight w:val="733"/>
        </w:trPr>
        <w:tc>
          <w:tcPr>
            <w:tcW w:w="3114" w:type="dxa"/>
            <w:vAlign w:val="center"/>
          </w:tcPr>
          <w:p w14:paraId="0799BD3C"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Certificaat toegevoegd.</w:t>
            </w:r>
          </w:p>
        </w:tc>
        <w:tc>
          <w:tcPr>
            <w:tcW w:w="5948" w:type="dxa"/>
            <w:vAlign w:val="center"/>
          </w:tcPr>
          <w:p w14:paraId="2FFD643D"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bl>
    <w:p w14:paraId="12351F4C" w14:textId="77777777" w:rsidR="00451F71" w:rsidRPr="00210A9B" w:rsidRDefault="00451F71" w:rsidP="00451F71">
      <w:pPr>
        <w:widowControl w:val="0"/>
        <w:tabs>
          <w:tab w:val="left" w:pos="0"/>
        </w:tabs>
        <w:rPr>
          <w:rFonts w:ascii="Calibri" w:eastAsia="Times New Roman" w:hAnsi="Calibri" w:cs="Times New Roman"/>
          <w:b/>
          <w:snapToGrid w:val="0"/>
          <w:szCs w:val="20"/>
          <w:lang w:eastAsia="nl-NL"/>
        </w:rPr>
      </w:pPr>
    </w:p>
    <w:p w14:paraId="1AFE59F0" w14:textId="77777777" w:rsidR="00451F71" w:rsidRPr="00210A9B" w:rsidRDefault="00451F71" w:rsidP="00451F71">
      <w:pPr>
        <w:widowControl w:val="0"/>
        <w:tabs>
          <w:tab w:val="left" w:pos="0"/>
        </w:tabs>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VERGEET </w:t>
      </w:r>
      <w:r w:rsidRPr="00451F71">
        <w:rPr>
          <w:rFonts w:ascii="Calibri" w:eastAsia="Times New Roman" w:hAnsi="Calibri" w:cs="Times New Roman"/>
          <w:b/>
          <w:snapToGrid w:val="0"/>
          <w:szCs w:val="20"/>
          <w:u w:val="single"/>
          <w:lang w:eastAsia="nl-NL"/>
        </w:rPr>
        <w:t>NIET</w:t>
      </w:r>
      <w:r w:rsidRPr="00210A9B">
        <w:rPr>
          <w:rFonts w:ascii="Calibri" w:eastAsia="Times New Roman" w:hAnsi="Calibri" w:cs="Times New Roman"/>
          <w:b/>
          <w:snapToGrid w:val="0"/>
          <w:szCs w:val="20"/>
          <w:lang w:eastAsia="nl-NL"/>
        </w:rPr>
        <w:t xml:space="preserve"> HET DOOR UW REFERENT ONDERTEKENDE CERTIFICAAT BIJ TE VOEGEN!</w:t>
      </w:r>
    </w:p>
    <w:p w14:paraId="2ACD0FED" w14:textId="77777777" w:rsidR="00451F71" w:rsidRPr="00210A9B" w:rsidRDefault="00451F71" w:rsidP="00451F71">
      <w:pPr>
        <w:widowControl w:val="0"/>
        <w:tabs>
          <w:tab w:val="left" w:pos="0"/>
        </w:tabs>
        <w:rPr>
          <w:rFonts w:ascii="Calibri" w:eastAsia="Times New Roman" w:hAnsi="Calibri" w:cs="Times New Roman"/>
          <w:b/>
          <w:snapToGrid w:val="0"/>
          <w:szCs w:val="20"/>
          <w:lang w:eastAsia="nl-NL"/>
        </w:rPr>
      </w:pPr>
    </w:p>
    <w:p w14:paraId="17E8B25E" w14:textId="77777777" w:rsidR="00451F71" w:rsidRDefault="00451F71" w:rsidP="00451F71">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550F8DA0" w14:textId="77777777" w:rsidR="00451F71" w:rsidRPr="00451F71" w:rsidRDefault="00451F71" w:rsidP="00451F71">
      <w:pPr>
        <w:widowControl w:val="0"/>
        <w:jc w:val="center"/>
        <w:rPr>
          <w:rFonts w:ascii="Calibri" w:eastAsia="Times New Roman" w:hAnsi="Calibri" w:cs="Times New Roman"/>
          <w:b/>
          <w:bCs/>
          <w:snapToGrid w:val="0"/>
          <w:sz w:val="28"/>
          <w:szCs w:val="28"/>
          <w:lang w:eastAsia="nl-NL"/>
        </w:rPr>
      </w:pPr>
      <w:r w:rsidRPr="00451F71">
        <w:rPr>
          <w:rFonts w:ascii="Calibri" w:eastAsia="Times New Roman" w:hAnsi="Calibri" w:cs="Times New Roman"/>
          <w:b/>
          <w:bCs/>
          <w:snapToGrid w:val="0"/>
          <w:sz w:val="28"/>
          <w:szCs w:val="28"/>
          <w:lang w:eastAsia="nl-NL"/>
        </w:rPr>
        <w:lastRenderedPageBreak/>
        <w:t>Certificaat (IN TE VULLEN EN TE ONDERTEKENEN DOOR DE REFERENT):</w:t>
      </w:r>
    </w:p>
    <w:p w14:paraId="50B905EC" w14:textId="77777777" w:rsidR="00451F71" w:rsidRPr="00210A9B" w:rsidRDefault="00451F71" w:rsidP="00451F71">
      <w:pPr>
        <w:widowControl w:val="0"/>
        <w:rPr>
          <w:rFonts w:ascii="Calibri" w:eastAsia="Times New Roman" w:hAnsi="Calibri" w:cs="Times New Roman"/>
          <w:snapToGrid w:val="0"/>
          <w:szCs w:val="20"/>
          <w:lang w:eastAsia="nl-NL"/>
        </w:rPr>
      </w:pPr>
    </w:p>
    <w:p w14:paraId="6524FD8F" w14:textId="77777777" w:rsidR="00451F71" w:rsidRPr="00210A9B" w:rsidRDefault="00451F71" w:rsidP="00451F71">
      <w:pPr>
        <w:widowControl w:val="0"/>
        <w:rPr>
          <w:rFonts w:ascii="Calibri" w:eastAsia="Times New Roman" w:hAnsi="Calibri" w:cs="Times New Roman"/>
          <w:snapToGrid w:val="0"/>
          <w:szCs w:val="20"/>
          <w:lang w:eastAsia="nl-NL"/>
        </w:rPr>
      </w:pPr>
    </w:p>
    <w:p w14:paraId="57203416"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Ondergetekende, ……………………………………………………(naam contactpersoon referent), verklaart dat …………………………………………….(naam inschrijver) in de periode van …………………………………….... tot...........................................................  de navolgende genoemde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inzake ……………………………………………….... naar behoren heeft uitgevoerd. </w:t>
      </w:r>
    </w:p>
    <w:p w14:paraId="097B015E"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4EF030AA" w14:textId="77777777" w:rsidR="00451F71"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Ten aanzien van de uitgevoerde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zijn de navolgende bijzonderheden te noemen:</w:t>
      </w:r>
    </w:p>
    <w:p w14:paraId="6F87C877" w14:textId="77777777" w:rsidR="00451F71" w:rsidRDefault="00451F71" w:rsidP="00451F71">
      <w:pPr>
        <w:widowControl w:val="0"/>
        <w:spacing w:line="480" w:lineRule="auto"/>
        <w:rPr>
          <w:rFonts w:ascii="Calibri" w:eastAsia="Times New Roman" w:hAnsi="Calibri" w:cs="Times New Roman"/>
          <w:snapToGrid w:val="0"/>
          <w:szCs w:val="20"/>
          <w:lang w:eastAsia="nl-NL"/>
        </w:rPr>
      </w:pPr>
    </w:p>
    <w:p w14:paraId="47226DD9" w14:textId="77777777" w:rsidR="00451F71" w:rsidRDefault="00451F71" w:rsidP="00451F71">
      <w:pPr>
        <w:widowControl w:val="0"/>
        <w:spacing w:line="480" w:lineRule="auto"/>
        <w:rPr>
          <w:rFonts w:ascii="Calibri" w:eastAsia="Times New Roman" w:hAnsi="Calibri" w:cs="Times New Roman"/>
          <w:snapToGrid w:val="0"/>
          <w:szCs w:val="20"/>
          <w:lang w:eastAsia="nl-NL"/>
        </w:rPr>
      </w:pPr>
      <w:r w:rsidRPr="00CA795C">
        <w:rPr>
          <w:rFonts w:ascii="Calibri" w:eastAsia="Times New Roman" w:hAnsi="Calibri" w:cs="Times New Roman"/>
          <w:snapToGrid w:val="0"/>
          <w:szCs w:val="20"/>
          <w:highlight w:val="yellow"/>
          <w:lang w:eastAsia="nl-NL"/>
        </w:rPr>
        <w:t>In te vullen door referent indien er bijzonderheden zijn.</w:t>
      </w:r>
      <w:r>
        <w:rPr>
          <w:rFonts w:ascii="Calibri" w:eastAsia="Times New Roman" w:hAnsi="Calibri" w:cs="Times New Roman"/>
          <w:snapToGrid w:val="0"/>
          <w:szCs w:val="20"/>
          <w:lang w:eastAsia="nl-NL"/>
        </w:rPr>
        <w:t xml:space="preserve"> </w:t>
      </w:r>
    </w:p>
    <w:p w14:paraId="0EDCF7F9"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p>
    <w:p w14:paraId="4E21D2A3"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Aldus naar waarheid opgemaakt op:</w:t>
      </w:r>
    </w:p>
    <w:p w14:paraId="029AA67D"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01F1B2C6"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30641399"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YYYY, te ……………………………….(plaats),</w:t>
      </w:r>
    </w:p>
    <w:p w14:paraId="0A50B1DE"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54C442F3"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Door …………………………………………………………(gevolmachtigde) van</w:t>
      </w:r>
    </w:p>
    <w:p w14:paraId="0849520D"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7FDD742B"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(bedrijf)</w:t>
      </w:r>
    </w:p>
    <w:p w14:paraId="6DBE7F58"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p>
    <w:p w14:paraId="40283832" w14:textId="77777777" w:rsidR="00451F71" w:rsidRPr="00BD6160" w:rsidRDefault="00451F71" w:rsidP="00451F71">
      <w:pPr>
        <w:widowControl w:val="0"/>
        <w:spacing w:line="480" w:lineRule="auto"/>
        <w:rPr>
          <w:rFonts w:ascii="Calibri" w:eastAsia="Times New Roman" w:hAnsi="Calibri" w:cs="Arial"/>
          <w:snapToGrid w:val="0"/>
          <w:szCs w:val="20"/>
          <w:lang w:eastAsia="nl-NL"/>
        </w:rPr>
      </w:pPr>
      <w:r w:rsidRPr="00210A9B">
        <w:rPr>
          <w:rFonts w:ascii="Calibri" w:eastAsia="Times New Roman" w:hAnsi="Calibri" w:cs="Times New Roman"/>
          <w:snapToGrid w:val="0"/>
          <w:szCs w:val="20"/>
          <w:lang w:eastAsia="nl-NL"/>
        </w:rPr>
        <w:t>Handtekening ………………………………………………</w:t>
      </w:r>
    </w:p>
    <w:p w14:paraId="2E3DFCE6" w14:textId="22212205" w:rsidR="00832DB4" w:rsidRDefault="00832DB4">
      <w:pPr>
        <w:spacing w:after="200" w:line="276" w:lineRule="auto"/>
        <w:rPr>
          <w:rFonts w:ascii="Calibri" w:eastAsia="Times New Roman" w:hAnsi="Calibri" w:cs="Arial"/>
          <w:snapToGrid w:val="0"/>
          <w:szCs w:val="20"/>
          <w:lang w:eastAsia="nl-NL"/>
        </w:rPr>
      </w:pPr>
      <w:r>
        <w:rPr>
          <w:rFonts w:ascii="Calibri" w:eastAsia="Times New Roman" w:hAnsi="Calibri" w:cs="Arial"/>
          <w:snapToGrid w:val="0"/>
          <w:szCs w:val="20"/>
          <w:lang w:eastAsia="nl-NL"/>
        </w:rPr>
        <w:br w:type="page"/>
      </w:r>
    </w:p>
    <w:p w14:paraId="0EC2E111" w14:textId="567EDB2B" w:rsidR="00832DB4" w:rsidRDefault="00832DB4" w:rsidP="00832DB4">
      <w:pPr>
        <w:keepNext/>
        <w:widowControl w:val="0"/>
        <w:spacing w:before="240" w:after="60" w:line="320" w:lineRule="atLeast"/>
        <w:ind w:left="1530" w:hanging="1530"/>
        <w:jc w:val="center"/>
        <w:outlineLvl w:val="1"/>
        <w:rPr>
          <w:rFonts w:ascii="Calibri" w:eastAsia="Times New Roman" w:hAnsi="Calibri" w:cs="Times New Roman"/>
          <w:b/>
          <w:snapToGrid w:val="0"/>
          <w:sz w:val="40"/>
          <w:szCs w:val="40"/>
          <w:lang w:eastAsia="nl-NL"/>
        </w:rPr>
      </w:pPr>
      <w:r w:rsidRPr="00451F71">
        <w:rPr>
          <w:rFonts w:ascii="Calibri" w:eastAsia="Times New Roman" w:hAnsi="Calibri" w:cs="Times New Roman"/>
          <w:b/>
          <w:snapToGrid w:val="0"/>
          <w:sz w:val="40"/>
          <w:szCs w:val="40"/>
          <w:lang w:eastAsia="nl-NL"/>
        </w:rPr>
        <w:lastRenderedPageBreak/>
        <w:t>Referentie</w:t>
      </w:r>
      <w:r>
        <w:rPr>
          <w:rFonts w:ascii="Calibri" w:eastAsia="Times New Roman" w:hAnsi="Calibri" w:cs="Times New Roman"/>
          <w:b/>
          <w:snapToGrid w:val="0"/>
          <w:sz w:val="40"/>
          <w:szCs w:val="40"/>
          <w:lang w:eastAsia="nl-NL"/>
        </w:rPr>
        <w:t xml:space="preserve"> </w:t>
      </w:r>
      <w:r w:rsidRPr="00451F71">
        <w:rPr>
          <w:rFonts w:ascii="Calibri" w:eastAsia="Times New Roman" w:hAnsi="Calibri" w:cs="Times New Roman"/>
          <w:b/>
          <w:snapToGrid w:val="0"/>
          <w:sz w:val="40"/>
          <w:szCs w:val="40"/>
          <w:lang w:eastAsia="nl-NL"/>
        </w:rPr>
        <w:t xml:space="preserve">Kerncompetentie </w:t>
      </w:r>
      <w:r>
        <w:rPr>
          <w:rFonts w:ascii="Calibri" w:eastAsia="Times New Roman" w:hAnsi="Calibri" w:cs="Times New Roman"/>
          <w:b/>
          <w:snapToGrid w:val="0"/>
          <w:sz w:val="40"/>
          <w:szCs w:val="40"/>
          <w:lang w:eastAsia="nl-NL"/>
        </w:rPr>
        <w:t>5</w:t>
      </w:r>
      <w:r w:rsidRPr="00451F71">
        <w:rPr>
          <w:rFonts w:ascii="Calibri" w:eastAsia="Times New Roman" w:hAnsi="Calibri" w:cs="Times New Roman"/>
          <w:b/>
          <w:snapToGrid w:val="0"/>
          <w:sz w:val="40"/>
          <w:szCs w:val="40"/>
          <w:lang w:eastAsia="nl-NL"/>
        </w:rPr>
        <w:t>.</w:t>
      </w:r>
      <w:r w:rsidRPr="00451F71">
        <w:rPr>
          <w:rFonts w:ascii="Calibri" w:eastAsia="Times New Roman" w:hAnsi="Calibri" w:cs="Times New Roman"/>
          <w:b/>
          <w:snapToGrid w:val="0"/>
          <w:sz w:val="40"/>
          <w:szCs w:val="40"/>
          <w:lang w:eastAsia="nl-NL"/>
        </w:rPr>
        <w:tab/>
      </w:r>
    </w:p>
    <w:p w14:paraId="0ADE50B0" w14:textId="61DA811F" w:rsidR="00832DB4" w:rsidRDefault="00832DB4" w:rsidP="00832DB4">
      <w:pPr>
        <w:widowControl w:val="0"/>
        <w:jc w:val="center"/>
        <w:rPr>
          <w:rFonts w:ascii="Calibri" w:eastAsia="Times New Roman" w:hAnsi="Calibri" w:cs="Times New Roman"/>
          <w:b/>
          <w:snapToGrid w:val="0"/>
          <w:sz w:val="22"/>
          <w:lang w:eastAsia="nl-NL"/>
        </w:rPr>
      </w:pPr>
      <w:r w:rsidRPr="00832DB4">
        <w:rPr>
          <w:b/>
          <w:bCs/>
          <w:snapToGrid w:val="0"/>
          <w:sz w:val="32"/>
          <w:szCs w:val="32"/>
          <w:lang w:eastAsia="nl-NL"/>
        </w:rPr>
        <w:t>Leveren van meerdere disciplines aan één Opdrachtgever</w:t>
      </w:r>
    </w:p>
    <w:p w14:paraId="0DCA1661" w14:textId="77777777" w:rsidR="00832DB4" w:rsidRPr="002A6410" w:rsidRDefault="00832DB4" w:rsidP="00832DB4">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Inschrijver dient onderstaand model te gebruiken voor het aanleveren van de referenties.</w:t>
      </w:r>
    </w:p>
    <w:p w14:paraId="1CC941AF" w14:textId="77777777" w:rsidR="00832DB4" w:rsidRPr="002A6410" w:rsidRDefault="00832DB4" w:rsidP="00832DB4">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Zorg ervoor dat alle gegevens juist en compleet zijn ingevuld, bij beschrijving van de dienstverlening een juiste en volledige beschrijving die aansluit bij de tekst zoals opgenomen bij de betreffende kerncompetentie!</w:t>
      </w:r>
    </w:p>
    <w:p w14:paraId="6FE9A41F" w14:textId="77777777" w:rsidR="00832DB4" w:rsidRPr="00210A9B" w:rsidRDefault="00832DB4" w:rsidP="00832DB4">
      <w:pPr>
        <w:widowControl w:val="0"/>
        <w:rPr>
          <w:rFonts w:ascii="Calibri" w:eastAsia="Times New Roman" w:hAnsi="Calibri" w:cs="Times New Roman"/>
          <w:b/>
          <w:snapToGrid w:val="0"/>
          <w:szCs w:val="20"/>
          <w:lang w:eastAsia="nl-NL"/>
        </w:rPr>
      </w:pPr>
    </w:p>
    <w:p w14:paraId="714A3963" w14:textId="77777777" w:rsidR="00832DB4" w:rsidRPr="00210A9B" w:rsidRDefault="00832DB4" w:rsidP="00832DB4">
      <w:pPr>
        <w:widowControl w:val="0"/>
        <w:rPr>
          <w:rFonts w:ascii="Calibri" w:eastAsia="Times New Roman" w:hAnsi="Calibri" w:cs="Times New Roman"/>
          <w:b/>
          <w:snapToGrid w:val="0"/>
          <w:szCs w:val="20"/>
          <w:lang w:eastAsia="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5948"/>
      </w:tblGrid>
      <w:tr w:rsidR="00832DB4" w:rsidRPr="00210A9B" w14:paraId="7BAA4CC6" w14:textId="77777777" w:rsidTr="00D41E36">
        <w:tc>
          <w:tcPr>
            <w:tcW w:w="3114" w:type="dxa"/>
          </w:tcPr>
          <w:p w14:paraId="47887C2E" w14:textId="77777777" w:rsidR="00832DB4" w:rsidRPr="00210A9B" w:rsidRDefault="00832DB4" w:rsidP="00D41E36">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Omschrijving</w:t>
            </w:r>
          </w:p>
          <w:p w14:paraId="5A10DC3B" w14:textId="77777777" w:rsidR="00832DB4" w:rsidRPr="00210A9B" w:rsidRDefault="00832DB4" w:rsidP="00D41E36">
            <w:pPr>
              <w:widowControl w:val="0"/>
              <w:autoSpaceDE w:val="0"/>
              <w:autoSpaceDN w:val="0"/>
              <w:adjustRightInd w:val="0"/>
              <w:jc w:val="center"/>
              <w:rPr>
                <w:rFonts w:ascii="Calibri" w:eastAsia="Times New Roman" w:hAnsi="Calibri" w:cs="Times New Roman"/>
                <w:b/>
                <w:snapToGrid w:val="0"/>
                <w:szCs w:val="20"/>
                <w:lang w:eastAsia="nl-NL"/>
              </w:rPr>
            </w:pPr>
          </w:p>
        </w:tc>
        <w:tc>
          <w:tcPr>
            <w:tcW w:w="5948" w:type="dxa"/>
          </w:tcPr>
          <w:p w14:paraId="53DDB65F" w14:textId="77777777" w:rsidR="00832DB4" w:rsidRPr="00210A9B" w:rsidRDefault="00832DB4" w:rsidP="00D41E36">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Nadere gegevens</w:t>
            </w:r>
          </w:p>
        </w:tc>
      </w:tr>
      <w:tr w:rsidR="00832DB4" w:rsidRPr="00210A9B" w14:paraId="2A6B8478" w14:textId="77777777" w:rsidTr="00D41E36">
        <w:trPr>
          <w:trHeight w:val="732"/>
        </w:trPr>
        <w:tc>
          <w:tcPr>
            <w:tcW w:w="3114" w:type="dxa"/>
            <w:vAlign w:val="center"/>
          </w:tcPr>
          <w:p w14:paraId="4F504835"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w:t>
            </w:r>
          </w:p>
          <w:p w14:paraId="55EEF1E5"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4AC2B376" w14:textId="77777777" w:rsidR="00832DB4" w:rsidRPr="00210A9B" w:rsidRDefault="00832DB4" w:rsidP="00D41E36">
            <w:pPr>
              <w:widowControl w:val="0"/>
              <w:autoSpaceDE w:val="0"/>
              <w:autoSpaceDN w:val="0"/>
              <w:adjustRightInd w:val="0"/>
              <w:rPr>
                <w:rFonts w:ascii="Calibri" w:eastAsia="Times New Roman" w:hAnsi="Calibri" w:cs="Times New Roman"/>
                <w:b/>
                <w:snapToGrid w:val="0"/>
                <w:szCs w:val="20"/>
                <w:lang w:eastAsia="nl-NL"/>
              </w:rPr>
            </w:pPr>
          </w:p>
        </w:tc>
      </w:tr>
      <w:tr w:rsidR="00832DB4" w:rsidRPr="00210A9B" w14:paraId="6FDB22FC" w14:textId="77777777" w:rsidTr="00D41E36">
        <w:trPr>
          <w:trHeight w:val="732"/>
        </w:trPr>
        <w:tc>
          <w:tcPr>
            <w:tcW w:w="3114" w:type="dxa"/>
            <w:vAlign w:val="center"/>
          </w:tcPr>
          <w:p w14:paraId="79C5B7D2"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Type organisatie</w:t>
            </w:r>
          </w:p>
          <w:p w14:paraId="3129F764"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320473CC" w14:textId="77777777" w:rsidR="00832DB4" w:rsidRPr="00210A9B" w:rsidRDefault="00832DB4" w:rsidP="00D41E36">
            <w:pPr>
              <w:widowControl w:val="0"/>
              <w:autoSpaceDE w:val="0"/>
              <w:autoSpaceDN w:val="0"/>
              <w:adjustRightInd w:val="0"/>
              <w:rPr>
                <w:rFonts w:ascii="Calibri" w:eastAsia="Times New Roman" w:hAnsi="Calibri" w:cs="Times New Roman"/>
                <w:b/>
                <w:snapToGrid w:val="0"/>
                <w:szCs w:val="20"/>
                <w:lang w:eastAsia="nl-NL"/>
              </w:rPr>
            </w:pPr>
          </w:p>
        </w:tc>
      </w:tr>
      <w:tr w:rsidR="00832DB4" w:rsidRPr="00210A9B" w14:paraId="2E1BE461" w14:textId="77777777" w:rsidTr="00D41E36">
        <w:trPr>
          <w:trHeight w:val="732"/>
        </w:trPr>
        <w:tc>
          <w:tcPr>
            <w:tcW w:w="3114" w:type="dxa"/>
            <w:vAlign w:val="center"/>
          </w:tcPr>
          <w:p w14:paraId="44DA217F"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Adres</w:t>
            </w:r>
          </w:p>
          <w:p w14:paraId="7F43DA07"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69103707" w14:textId="77777777" w:rsidR="00832DB4" w:rsidRPr="00210A9B" w:rsidRDefault="00832DB4" w:rsidP="00D41E36">
            <w:pPr>
              <w:widowControl w:val="0"/>
              <w:autoSpaceDE w:val="0"/>
              <w:autoSpaceDN w:val="0"/>
              <w:adjustRightInd w:val="0"/>
              <w:rPr>
                <w:rFonts w:ascii="Calibri" w:eastAsia="Times New Roman" w:hAnsi="Calibri" w:cs="Times New Roman"/>
                <w:b/>
                <w:snapToGrid w:val="0"/>
                <w:szCs w:val="20"/>
                <w:lang w:eastAsia="nl-NL"/>
              </w:rPr>
            </w:pPr>
          </w:p>
        </w:tc>
      </w:tr>
      <w:tr w:rsidR="00832DB4" w:rsidRPr="00210A9B" w14:paraId="132A446A" w14:textId="77777777" w:rsidTr="00D41E36">
        <w:trPr>
          <w:trHeight w:val="732"/>
        </w:trPr>
        <w:tc>
          <w:tcPr>
            <w:tcW w:w="3114" w:type="dxa"/>
            <w:vAlign w:val="center"/>
          </w:tcPr>
          <w:p w14:paraId="7F153919"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Vestigingsplaats</w:t>
            </w:r>
          </w:p>
          <w:p w14:paraId="6C3C6871"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647FBAB3" w14:textId="77777777" w:rsidR="00832DB4" w:rsidRPr="00210A9B" w:rsidRDefault="00832DB4" w:rsidP="00D41E36">
            <w:pPr>
              <w:widowControl w:val="0"/>
              <w:autoSpaceDE w:val="0"/>
              <w:autoSpaceDN w:val="0"/>
              <w:adjustRightInd w:val="0"/>
              <w:rPr>
                <w:rFonts w:ascii="Calibri" w:eastAsia="Times New Roman" w:hAnsi="Calibri" w:cs="Times New Roman"/>
                <w:b/>
                <w:snapToGrid w:val="0"/>
                <w:szCs w:val="20"/>
                <w:lang w:eastAsia="nl-NL"/>
              </w:rPr>
            </w:pPr>
          </w:p>
        </w:tc>
      </w:tr>
      <w:tr w:rsidR="00832DB4" w:rsidRPr="00210A9B" w14:paraId="4A5B353F" w14:textId="77777777" w:rsidTr="00D41E36">
        <w:trPr>
          <w:trHeight w:val="732"/>
        </w:trPr>
        <w:tc>
          <w:tcPr>
            <w:tcW w:w="3114" w:type="dxa"/>
            <w:vAlign w:val="center"/>
          </w:tcPr>
          <w:p w14:paraId="578F52C0"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 contactpersoon</w:t>
            </w:r>
          </w:p>
          <w:p w14:paraId="30666B17"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642714F0" w14:textId="77777777" w:rsidR="00832DB4" w:rsidRPr="00210A9B" w:rsidRDefault="00832DB4" w:rsidP="00D41E36">
            <w:pPr>
              <w:widowControl w:val="0"/>
              <w:autoSpaceDE w:val="0"/>
              <w:autoSpaceDN w:val="0"/>
              <w:adjustRightInd w:val="0"/>
              <w:rPr>
                <w:rFonts w:ascii="Calibri" w:eastAsia="Times New Roman" w:hAnsi="Calibri" w:cs="Times New Roman"/>
                <w:b/>
                <w:snapToGrid w:val="0"/>
                <w:szCs w:val="20"/>
                <w:lang w:eastAsia="nl-NL"/>
              </w:rPr>
            </w:pPr>
          </w:p>
        </w:tc>
      </w:tr>
      <w:tr w:rsidR="00832DB4" w:rsidRPr="00210A9B" w14:paraId="2555D3EE" w14:textId="77777777" w:rsidTr="00D41E36">
        <w:trPr>
          <w:trHeight w:val="732"/>
        </w:trPr>
        <w:tc>
          <w:tcPr>
            <w:tcW w:w="3114" w:type="dxa"/>
            <w:vAlign w:val="center"/>
          </w:tcPr>
          <w:p w14:paraId="2816879B"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Telefoonnummer contactpersoon</w:t>
            </w:r>
          </w:p>
        </w:tc>
        <w:tc>
          <w:tcPr>
            <w:tcW w:w="5948" w:type="dxa"/>
            <w:vAlign w:val="center"/>
          </w:tcPr>
          <w:p w14:paraId="035D175C" w14:textId="77777777" w:rsidR="00832DB4" w:rsidRPr="00210A9B" w:rsidRDefault="00832DB4" w:rsidP="00D41E36">
            <w:pPr>
              <w:widowControl w:val="0"/>
              <w:autoSpaceDE w:val="0"/>
              <w:autoSpaceDN w:val="0"/>
              <w:adjustRightInd w:val="0"/>
              <w:rPr>
                <w:rFonts w:ascii="Calibri" w:eastAsia="Times New Roman" w:hAnsi="Calibri" w:cs="Times New Roman"/>
                <w:b/>
                <w:snapToGrid w:val="0"/>
                <w:szCs w:val="20"/>
                <w:lang w:eastAsia="nl-NL"/>
              </w:rPr>
            </w:pPr>
          </w:p>
        </w:tc>
      </w:tr>
      <w:tr w:rsidR="00832DB4" w:rsidRPr="00210A9B" w14:paraId="45BA84EA" w14:textId="77777777" w:rsidTr="00D41E36">
        <w:trPr>
          <w:trHeight w:val="732"/>
        </w:trPr>
        <w:tc>
          <w:tcPr>
            <w:tcW w:w="3114" w:type="dxa"/>
            <w:vAlign w:val="center"/>
          </w:tcPr>
          <w:p w14:paraId="68B00B14"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Datum aanvang en looptijd</w:t>
            </w:r>
          </w:p>
          <w:p w14:paraId="44A5F241"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 dienstverlening</w:t>
            </w:r>
          </w:p>
        </w:tc>
        <w:tc>
          <w:tcPr>
            <w:tcW w:w="5948" w:type="dxa"/>
            <w:vAlign w:val="center"/>
          </w:tcPr>
          <w:p w14:paraId="2D4B8859" w14:textId="77777777" w:rsidR="00832DB4" w:rsidRPr="00210A9B" w:rsidRDefault="00832DB4" w:rsidP="00D41E36">
            <w:pPr>
              <w:widowControl w:val="0"/>
              <w:autoSpaceDE w:val="0"/>
              <w:autoSpaceDN w:val="0"/>
              <w:adjustRightInd w:val="0"/>
              <w:rPr>
                <w:rFonts w:ascii="Calibri" w:eastAsia="Times New Roman" w:hAnsi="Calibri" w:cs="Times New Roman"/>
                <w:b/>
                <w:snapToGrid w:val="0"/>
                <w:szCs w:val="20"/>
                <w:lang w:eastAsia="nl-NL"/>
              </w:rPr>
            </w:pPr>
          </w:p>
        </w:tc>
      </w:tr>
      <w:tr w:rsidR="00832DB4" w:rsidRPr="00210A9B" w14:paraId="265C105A" w14:textId="77777777" w:rsidTr="00D41E36">
        <w:trPr>
          <w:trHeight w:val="732"/>
        </w:trPr>
        <w:tc>
          <w:tcPr>
            <w:tcW w:w="3114" w:type="dxa"/>
            <w:vAlign w:val="center"/>
          </w:tcPr>
          <w:p w14:paraId="1F89E2E5"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Contractwaarde (per jaar)</w:t>
            </w:r>
          </w:p>
        </w:tc>
        <w:tc>
          <w:tcPr>
            <w:tcW w:w="5948" w:type="dxa"/>
            <w:vAlign w:val="center"/>
          </w:tcPr>
          <w:p w14:paraId="07D23586" w14:textId="77777777" w:rsidR="00832DB4" w:rsidRPr="00210A9B" w:rsidRDefault="00832DB4" w:rsidP="00D41E36">
            <w:pPr>
              <w:widowControl w:val="0"/>
              <w:autoSpaceDE w:val="0"/>
              <w:autoSpaceDN w:val="0"/>
              <w:adjustRightInd w:val="0"/>
              <w:rPr>
                <w:rFonts w:ascii="Calibri" w:eastAsia="Times New Roman" w:hAnsi="Calibri" w:cs="Times New Roman"/>
                <w:b/>
                <w:snapToGrid w:val="0"/>
                <w:szCs w:val="20"/>
                <w:lang w:eastAsia="nl-NL"/>
              </w:rPr>
            </w:pPr>
          </w:p>
        </w:tc>
      </w:tr>
      <w:tr w:rsidR="00832DB4" w:rsidRPr="00210A9B" w14:paraId="6E77A3C6" w14:textId="77777777" w:rsidTr="00D41E36">
        <w:trPr>
          <w:trHeight w:val="732"/>
        </w:trPr>
        <w:tc>
          <w:tcPr>
            <w:tcW w:w="3114" w:type="dxa"/>
            <w:vAlign w:val="center"/>
          </w:tcPr>
          <w:p w14:paraId="34EC08CA"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Beschrijving van de</w:t>
            </w:r>
          </w:p>
          <w:p w14:paraId="5E19FAC8"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Dienstverlening </w:t>
            </w:r>
          </w:p>
        </w:tc>
        <w:tc>
          <w:tcPr>
            <w:tcW w:w="5948" w:type="dxa"/>
            <w:vAlign w:val="center"/>
          </w:tcPr>
          <w:p w14:paraId="25B6BCD9" w14:textId="77777777" w:rsidR="00832DB4" w:rsidRPr="00210A9B" w:rsidRDefault="00832DB4" w:rsidP="00D41E36">
            <w:pPr>
              <w:widowControl w:val="0"/>
              <w:autoSpaceDE w:val="0"/>
              <w:autoSpaceDN w:val="0"/>
              <w:adjustRightInd w:val="0"/>
              <w:rPr>
                <w:rFonts w:ascii="Calibri" w:eastAsia="Times New Roman" w:hAnsi="Calibri" w:cs="Times New Roman"/>
                <w:b/>
                <w:snapToGrid w:val="0"/>
                <w:szCs w:val="20"/>
                <w:lang w:eastAsia="nl-NL"/>
              </w:rPr>
            </w:pPr>
          </w:p>
        </w:tc>
      </w:tr>
      <w:tr w:rsidR="00832DB4" w:rsidRPr="00210A9B" w14:paraId="0836DE20" w14:textId="77777777" w:rsidTr="00D41E36">
        <w:trPr>
          <w:trHeight w:val="733"/>
        </w:trPr>
        <w:tc>
          <w:tcPr>
            <w:tcW w:w="3114" w:type="dxa"/>
            <w:vAlign w:val="center"/>
          </w:tcPr>
          <w:p w14:paraId="7ED2E60D" w14:textId="77777777" w:rsidR="00832DB4" w:rsidRPr="00210A9B" w:rsidRDefault="00832DB4" w:rsidP="00D41E36">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Certificaat toegevoegd.</w:t>
            </w:r>
          </w:p>
        </w:tc>
        <w:tc>
          <w:tcPr>
            <w:tcW w:w="5948" w:type="dxa"/>
            <w:vAlign w:val="center"/>
          </w:tcPr>
          <w:p w14:paraId="7BD07C20" w14:textId="77777777" w:rsidR="00832DB4" w:rsidRPr="00210A9B" w:rsidRDefault="00832DB4" w:rsidP="00D41E36">
            <w:pPr>
              <w:widowControl w:val="0"/>
              <w:autoSpaceDE w:val="0"/>
              <w:autoSpaceDN w:val="0"/>
              <w:adjustRightInd w:val="0"/>
              <w:rPr>
                <w:rFonts w:ascii="Calibri" w:eastAsia="Times New Roman" w:hAnsi="Calibri" w:cs="Times New Roman"/>
                <w:b/>
                <w:snapToGrid w:val="0"/>
                <w:szCs w:val="20"/>
                <w:lang w:eastAsia="nl-NL"/>
              </w:rPr>
            </w:pPr>
          </w:p>
        </w:tc>
      </w:tr>
    </w:tbl>
    <w:p w14:paraId="3BF426E6" w14:textId="77777777" w:rsidR="00832DB4" w:rsidRPr="00210A9B" w:rsidRDefault="00832DB4" w:rsidP="00832DB4">
      <w:pPr>
        <w:widowControl w:val="0"/>
        <w:tabs>
          <w:tab w:val="left" w:pos="0"/>
        </w:tabs>
        <w:rPr>
          <w:rFonts w:ascii="Calibri" w:eastAsia="Times New Roman" w:hAnsi="Calibri" w:cs="Times New Roman"/>
          <w:b/>
          <w:snapToGrid w:val="0"/>
          <w:szCs w:val="20"/>
          <w:lang w:eastAsia="nl-NL"/>
        </w:rPr>
      </w:pPr>
    </w:p>
    <w:p w14:paraId="20852504" w14:textId="77777777" w:rsidR="00832DB4" w:rsidRPr="00210A9B" w:rsidRDefault="00832DB4" w:rsidP="00832DB4">
      <w:pPr>
        <w:widowControl w:val="0"/>
        <w:tabs>
          <w:tab w:val="left" w:pos="0"/>
        </w:tabs>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VERGEET </w:t>
      </w:r>
      <w:r w:rsidRPr="00451F71">
        <w:rPr>
          <w:rFonts w:ascii="Calibri" w:eastAsia="Times New Roman" w:hAnsi="Calibri" w:cs="Times New Roman"/>
          <w:b/>
          <w:snapToGrid w:val="0"/>
          <w:szCs w:val="20"/>
          <w:u w:val="single"/>
          <w:lang w:eastAsia="nl-NL"/>
        </w:rPr>
        <w:t>NIET</w:t>
      </w:r>
      <w:r w:rsidRPr="00210A9B">
        <w:rPr>
          <w:rFonts w:ascii="Calibri" w:eastAsia="Times New Roman" w:hAnsi="Calibri" w:cs="Times New Roman"/>
          <w:b/>
          <w:snapToGrid w:val="0"/>
          <w:szCs w:val="20"/>
          <w:lang w:eastAsia="nl-NL"/>
        </w:rPr>
        <w:t xml:space="preserve"> HET DOOR UW REFERENT ONDERTEKENDE CERTIFICAAT BIJ TE VOEGEN!</w:t>
      </w:r>
    </w:p>
    <w:p w14:paraId="2EE9CDAA" w14:textId="77777777" w:rsidR="00832DB4" w:rsidRPr="00210A9B" w:rsidRDefault="00832DB4" w:rsidP="00832DB4">
      <w:pPr>
        <w:widowControl w:val="0"/>
        <w:tabs>
          <w:tab w:val="left" w:pos="0"/>
        </w:tabs>
        <w:rPr>
          <w:rFonts w:ascii="Calibri" w:eastAsia="Times New Roman" w:hAnsi="Calibri" w:cs="Times New Roman"/>
          <w:b/>
          <w:snapToGrid w:val="0"/>
          <w:szCs w:val="20"/>
          <w:lang w:eastAsia="nl-NL"/>
        </w:rPr>
      </w:pPr>
    </w:p>
    <w:p w14:paraId="5A83C9F9" w14:textId="77777777" w:rsidR="00832DB4" w:rsidRDefault="00832DB4" w:rsidP="00832DB4">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0CE83FC9" w14:textId="77777777" w:rsidR="00832DB4" w:rsidRPr="00451F71" w:rsidRDefault="00832DB4" w:rsidP="00832DB4">
      <w:pPr>
        <w:widowControl w:val="0"/>
        <w:jc w:val="center"/>
        <w:rPr>
          <w:rFonts w:ascii="Calibri" w:eastAsia="Times New Roman" w:hAnsi="Calibri" w:cs="Times New Roman"/>
          <w:b/>
          <w:bCs/>
          <w:snapToGrid w:val="0"/>
          <w:sz w:val="28"/>
          <w:szCs w:val="28"/>
          <w:lang w:eastAsia="nl-NL"/>
        </w:rPr>
      </w:pPr>
      <w:r w:rsidRPr="00451F71">
        <w:rPr>
          <w:rFonts w:ascii="Calibri" w:eastAsia="Times New Roman" w:hAnsi="Calibri" w:cs="Times New Roman"/>
          <w:b/>
          <w:bCs/>
          <w:snapToGrid w:val="0"/>
          <w:sz w:val="28"/>
          <w:szCs w:val="28"/>
          <w:lang w:eastAsia="nl-NL"/>
        </w:rPr>
        <w:lastRenderedPageBreak/>
        <w:t>Certificaat (IN TE VULLEN EN TE ONDERTEKENEN DOOR DE REFERENT):</w:t>
      </w:r>
    </w:p>
    <w:p w14:paraId="44E3ABD4" w14:textId="77777777" w:rsidR="00832DB4" w:rsidRPr="00210A9B" w:rsidRDefault="00832DB4" w:rsidP="00832DB4">
      <w:pPr>
        <w:widowControl w:val="0"/>
        <w:rPr>
          <w:rFonts w:ascii="Calibri" w:eastAsia="Times New Roman" w:hAnsi="Calibri" w:cs="Times New Roman"/>
          <w:snapToGrid w:val="0"/>
          <w:szCs w:val="20"/>
          <w:lang w:eastAsia="nl-NL"/>
        </w:rPr>
      </w:pPr>
    </w:p>
    <w:p w14:paraId="6D43CB7D" w14:textId="77777777" w:rsidR="00832DB4" w:rsidRPr="00210A9B" w:rsidRDefault="00832DB4" w:rsidP="00832DB4">
      <w:pPr>
        <w:widowControl w:val="0"/>
        <w:rPr>
          <w:rFonts w:ascii="Calibri" w:eastAsia="Times New Roman" w:hAnsi="Calibri" w:cs="Times New Roman"/>
          <w:snapToGrid w:val="0"/>
          <w:szCs w:val="20"/>
          <w:lang w:eastAsia="nl-NL"/>
        </w:rPr>
      </w:pPr>
    </w:p>
    <w:p w14:paraId="5CE274B1" w14:textId="77777777" w:rsidR="00832DB4" w:rsidRPr="00210A9B" w:rsidRDefault="00832DB4" w:rsidP="00832DB4">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Ondergetekende, ……………………………………………………(naam contactpersoon referent), verklaart dat …………………………………………….(naam inschrijver) in de periode van …………………………………….... tot...........................................................  de navolgende genoemde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inzake ……………………………………………….... naar behoren heeft uitgevoerd. </w:t>
      </w:r>
    </w:p>
    <w:p w14:paraId="76A394EC" w14:textId="77777777" w:rsidR="00832DB4" w:rsidRPr="00210A9B" w:rsidRDefault="00832DB4" w:rsidP="00832DB4">
      <w:pPr>
        <w:widowControl w:val="0"/>
        <w:tabs>
          <w:tab w:val="left" w:pos="0"/>
        </w:tabs>
        <w:spacing w:line="480" w:lineRule="auto"/>
        <w:rPr>
          <w:rFonts w:ascii="Calibri" w:eastAsia="Times New Roman" w:hAnsi="Calibri" w:cs="Times New Roman"/>
          <w:snapToGrid w:val="0"/>
          <w:szCs w:val="20"/>
          <w:lang w:eastAsia="nl-NL"/>
        </w:rPr>
      </w:pPr>
    </w:p>
    <w:p w14:paraId="7C950DC7" w14:textId="77777777" w:rsidR="00832DB4" w:rsidRDefault="00832DB4" w:rsidP="00832DB4">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Ten aanzien van de uitgevoerde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zijn de navolgende bijzonderheden te noemen:</w:t>
      </w:r>
    </w:p>
    <w:p w14:paraId="7D3E88CB" w14:textId="77777777" w:rsidR="00832DB4" w:rsidRDefault="00832DB4" w:rsidP="00832DB4">
      <w:pPr>
        <w:widowControl w:val="0"/>
        <w:spacing w:line="480" w:lineRule="auto"/>
        <w:rPr>
          <w:rFonts w:ascii="Calibri" w:eastAsia="Times New Roman" w:hAnsi="Calibri" w:cs="Times New Roman"/>
          <w:snapToGrid w:val="0"/>
          <w:szCs w:val="20"/>
          <w:lang w:eastAsia="nl-NL"/>
        </w:rPr>
      </w:pPr>
    </w:p>
    <w:p w14:paraId="6312DD8A" w14:textId="77777777" w:rsidR="00832DB4" w:rsidRDefault="00832DB4" w:rsidP="00832DB4">
      <w:pPr>
        <w:widowControl w:val="0"/>
        <w:spacing w:line="480" w:lineRule="auto"/>
        <w:rPr>
          <w:rFonts w:ascii="Calibri" w:eastAsia="Times New Roman" w:hAnsi="Calibri" w:cs="Times New Roman"/>
          <w:snapToGrid w:val="0"/>
          <w:szCs w:val="20"/>
          <w:lang w:eastAsia="nl-NL"/>
        </w:rPr>
      </w:pPr>
      <w:r w:rsidRPr="00CA795C">
        <w:rPr>
          <w:rFonts w:ascii="Calibri" w:eastAsia="Times New Roman" w:hAnsi="Calibri" w:cs="Times New Roman"/>
          <w:snapToGrid w:val="0"/>
          <w:szCs w:val="20"/>
          <w:highlight w:val="yellow"/>
          <w:lang w:eastAsia="nl-NL"/>
        </w:rPr>
        <w:t>In te vullen door referent indien er bijzonderheden zijn.</w:t>
      </w:r>
      <w:r>
        <w:rPr>
          <w:rFonts w:ascii="Calibri" w:eastAsia="Times New Roman" w:hAnsi="Calibri" w:cs="Times New Roman"/>
          <w:snapToGrid w:val="0"/>
          <w:szCs w:val="20"/>
          <w:lang w:eastAsia="nl-NL"/>
        </w:rPr>
        <w:t xml:space="preserve"> </w:t>
      </w:r>
    </w:p>
    <w:p w14:paraId="65C9D278" w14:textId="77777777" w:rsidR="00832DB4" w:rsidRPr="00210A9B" w:rsidRDefault="00832DB4" w:rsidP="00832DB4">
      <w:pPr>
        <w:widowControl w:val="0"/>
        <w:spacing w:line="480" w:lineRule="auto"/>
        <w:rPr>
          <w:rFonts w:ascii="Calibri" w:eastAsia="Times New Roman" w:hAnsi="Calibri" w:cs="Times New Roman"/>
          <w:snapToGrid w:val="0"/>
          <w:szCs w:val="20"/>
          <w:lang w:eastAsia="nl-NL"/>
        </w:rPr>
      </w:pPr>
    </w:p>
    <w:p w14:paraId="0A9C2F8C" w14:textId="77777777" w:rsidR="00832DB4" w:rsidRPr="00210A9B" w:rsidRDefault="00832DB4" w:rsidP="00832DB4">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Aldus naar waarheid opgemaakt op:</w:t>
      </w:r>
    </w:p>
    <w:p w14:paraId="24D8BB31" w14:textId="77777777" w:rsidR="00832DB4" w:rsidRPr="00210A9B" w:rsidRDefault="00832DB4" w:rsidP="00832DB4">
      <w:pPr>
        <w:widowControl w:val="0"/>
        <w:tabs>
          <w:tab w:val="left" w:pos="0"/>
        </w:tabs>
        <w:spacing w:line="480" w:lineRule="auto"/>
        <w:rPr>
          <w:rFonts w:ascii="Calibri" w:eastAsia="Times New Roman" w:hAnsi="Calibri" w:cs="Times New Roman"/>
          <w:snapToGrid w:val="0"/>
          <w:szCs w:val="20"/>
          <w:lang w:eastAsia="nl-NL"/>
        </w:rPr>
      </w:pPr>
    </w:p>
    <w:p w14:paraId="29921C85" w14:textId="77777777" w:rsidR="00832DB4" w:rsidRPr="00210A9B" w:rsidRDefault="00832DB4" w:rsidP="00832DB4">
      <w:pPr>
        <w:widowControl w:val="0"/>
        <w:tabs>
          <w:tab w:val="left" w:pos="0"/>
        </w:tabs>
        <w:spacing w:line="480" w:lineRule="auto"/>
        <w:rPr>
          <w:rFonts w:ascii="Calibri" w:eastAsia="Times New Roman" w:hAnsi="Calibri" w:cs="Times New Roman"/>
          <w:snapToGrid w:val="0"/>
          <w:szCs w:val="20"/>
          <w:lang w:eastAsia="nl-NL"/>
        </w:rPr>
      </w:pPr>
    </w:p>
    <w:p w14:paraId="655CEC5C" w14:textId="77777777" w:rsidR="00832DB4" w:rsidRPr="00210A9B" w:rsidRDefault="00832DB4" w:rsidP="00832DB4">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YYYY, te ……………………………….(plaats),</w:t>
      </w:r>
    </w:p>
    <w:p w14:paraId="38E481A7" w14:textId="77777777" w:rsidR="00832DB4" w:rsidRPr="00210A9B" w:rsidRDefault="00832DB4" w:rsidP="00832DB4">
      <w:pPr>
        <w:widowControl w:val="0"/>
        <w:tabs>
          <w:tab w:val="left" w:pos="0"/>
        </w:tabs>
        <w:spacing w:line="480" w:lineRule="auto"/>
        <w:rPr>
          <w:rFonts w:ascii="Calibri" w:eastAsia="Times New Roman" w:hAnsi="Calibri" w:cs="Times New Roman"/>
          <w:snapToGrid w:val="0"/>
          <w:szCs w:val="20"/>
          <w:lang w:eastAsia="nl-NL"/>
        </w:rPr>
      </w:pPr>
    </w:p>
    <w:p w14:paraId="314EC3A7" w14:textId="77777777" w:rsidR="00832DB4" w:rsidRPr="00210A9B" w:rsidRDefault="00832DB4" w:rsidP="00832DB4">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Door …………………………………………………………(gevolmachtigde) van</w:t>
      </w:r>
    </w:p>
    <w:p w14:paraId="35B4AB4B" w14:textId="77777777" w:rsidR="00832DB4" w:rsidRPr="00210A9B" w:rsidRDefault="00832DB4" w:rsidP="00832DB4">
      <w:pPr>
        <w:widowControl w:val="0"/>
        <w:tabs>
          <w:tab w:val="left" w:pos="0"/>
        </w:tabs>
        <w:spacing w:line="480" w:lineRule="auto"/>
        <w:rPr>
          <w:rFonts w:ascii="Calibri" w:eastAsia="Times New Roman" w:hAnsi="Calibri" w:cs="Times New Roman"/>
          <w:snapToGrid w:val="0"/>
          <w:szCs w:val="20"/>
          <w:lang w:eastAsia="nl-NL"/>
        </w:rPr>
      </w:pPr>
    </w:p>
    <w:p w14:paraId="6F1C3CFA" w14:textId="77777777" w:rsidR="00832DB4" w:rsidRPr="00210A9B" w:rsidRDefault="00832DB4" w:rsidP="00832DB4">
      <w:pPr>
        <w:widowControl w:val="0"/>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(bedrijf)</w:t>
      </w:r>
    </w:p>
    <w:p w14:paraId="295C2FC5" w14:textId="77777777" w:rsidR="00832DB4" w:rsidRPr="00210A9B" w:rsidRDefault="00832DB4" w:rsidP="00832DB4">
      <w:pPr>
        <w:widowControl w:val="0"/>
        <w:spacing w:line="480" w:lineRule="auto"/>
        <w:rPr>
          <w:rFonts w:ascii="Calibri" w:eastAsia="Times New Roman" w:hAnsi="Calibri" w:cs="Times New Roman"/>
          <w:snapToGrid w:val="0"/>
          <w:szCs w:val="20"/>
          <w:lang w:eastAsia="nl-NL"/>
        </w:rPr>
      </w:pPr>
    </w:p>
    <w:p w14:paraId="50A1503D" w14:textId="77777777" w:rsidR="00832DB4" w:rsidRPr="00BD6160" w:rsidRDefault="00832DB4" w:rsidP="00832DB4">
      <w:pPr>
        <w:widowControl w:val="0"/>
        <w:spacing w:line="480" w:lineRule="auto"/>
        <w:rPr>
          <w:rFonts w:ascii="Calibri" w:eastAsia="Times New Roman" w:hAnsi="Calibri" w:cs="Arial"/>
          <w:snapToGrid w:val="0"/>
          <w:szCs w:val="20"/>
          <w:lang w:eastAsia="nl-NL"/>
        </w:rPr>
      </w:pPr>
      <w:r w:rsidRPr="00210A9B">
        <w:rPr>
          <w:rFonts w:ascii="Calibri" w:eastAsia="Times New Roman" w:hAnsi="Calibri" w:cs="Times New Roman"/>
          <w:snapToGrid w:val="0"/>
          <w:szCs w:val="20"/>
          <w:lang w:eastAsia="nl-NL"/>
        </w:rPr>
        <w:t>Handtekening ………………………………………………</w:t>
      </w:r>
    </w:p>
    <w:p w14:paraId="57900C6D" w14:textId="77777777" w:rsidR="00832DB4" w:rsidRPr="00BD6160" w:rsidRDefault="00832DB4" w:rsidP="00832DB4">
      <w:pPr>
        <w:widowControl w:val="0"/>
        <w:spacing w:line="480" w:lineRule="auto"/>
        <w:rPr>
          <w:rFonts w:ascii="Calibri" w:eastAsia="Times New Roman" w:hAnsi="Calibri" w:cs="Arial"/>
          <w:snapToGrid w:val="0"/>
          <w:szCs w:val="20"/>
          <w:lang w:eastAsia="nl-NL"/>
        </w:rPr>
      </w:pPr>
    </w:p>
    <w:p w14:paraId="6C22D143" w14:textId="77777777" w:rsidR="00451F71" w:rsidRPr="00BD6160" w:rsidRDefault="00451F71" w:rsidP="00451F71">
      <w:pPr>
        <w:widowControl w:val="0"/>
        <w:spacing w:line="480" w:lineRule="auto"/>
        <w:rPr>
          <w:rFonts w:ascii="Calibri" w:eastAsia="Times New Roman" w:hAnsi="Calibri" w:cs="Arial"/>
          <w:snapToGrid w:val="0"/>
          <w:szCs w:val="20"/>
          <w:lang w:eastAsia="nl-NL"/>
        </w:rPr>
      </w:pPr>
    </w:p>
    <w:sectPr w:rsidR="00451F71" w:rsidRPr="00BD6160">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727D7" w14:textId="77777777" w:rsidR="001A4343" w:rsidRDefault="001A4343" w:rsidP="00F91A8A">
      <w:pPr>
        <w:spacing w:line="240" w:lineRule="auto"/>
      </w:pPr>
      <w:r>
        <w:separator/>
      </w:r>
    </w:p>
  </w:endnote>
  <w:endnote w:type="continuationSeparator" w:id="0">
    <w:p w14:paraId="6EC4A593" w14:textId="77777777" w:rsidR="001A4343" w:rsidRDefault="001A4343"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E1EF3"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92397"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F9C01"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B4A84F" w14:textId="77777777" w:rsidR="001A4343" w:rsidRDefault="001A4343" w:rsidP="00F91A8A">
      <w:pPr>
        <w:spacing w:line="240" w:lineRule="auto"/>
      </w:pPr>
      <w:r>
        <w:separator/>
      </w:r>
    </w:p>
  </w:footnote>
  <w:footnote w:type="continuationSeparator" w:id="0">
    <w:p w14:paraId="3AA3FFA3" w14:textId="77777777" w:rsidR="001A4343" w:rsidRDefault="001A4343"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2DA7C"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1C786"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A8D8D" w14:textId="77777777" w:rsidR="00F91A8A" w:rsidRDefault="00F91A8A">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343"/>
    <w:rsid w:val="000E27D1"/>
    <w:rsid w:val="00183BFF"/>
    <w:rsid w:val="00186254"/>
    <w:rsid w:val="001A4343"/>
    <w:rsid w:val="002A6410"/>
    <w:rsid w:val="00451F71"/>
    <w:rsid w:val="005355A5"/>
    <w:rsid w:val="005F2580"/>
    <w:rsid w:val="005F75C1"/>
    <w:rsid w:val="0063599E"/>
    <w:rsid w:val="00747D8B"/>
    <w:rsid w:val="007D034A"/>
    <w:rsid w:val="00832DB4"/>
    <w:rsid w:val="008B4F42"/>
    <w:rsid w:val="008C06D2"/>
    <w:rsid w:val="00A9425F"/>
    <w:rsid w:val="00BA1B56"/>
    <w:rsid w:val="00BD6160"/>
    <w:rsid w:val="00C0207A"/>
    <w:rsid w:val="00C4694D"/>
    <w:rsid w:val="00E72655"/>
    <w:rsid w:val="00F05018"/>
    <w:rsid w:val="00F135F8"/>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87C99"/>
  <w15:docId w15:val="{25190299-6599-4465-A674-6F5C2120B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D6160"/>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Vertrouwelijk\TBJUR\IN\.4.SJABLONEN%20(recente%20versies)\Aanb.doc.%20Europees\Model%20Referenti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 Referentie</Template>
  <TotalTime>3</TotalTime>
  <Pages>11</Pages>
  <Words>1179</Words>
  <Characters>6487</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Gemeente Tilburg</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Janssens, Ronald</dc:creator>
  <cp:lastModifiedBy>Janssens, Ronald</cp:lastModifiedBy>
  <cp:revision>3</cp:revision>
  <dcterms:created xsi:type="dcterms:W3CDTF">2021-05-10T07:52:00Z</dcterms:created>
  <dcterms:modified xsi:type="dcterms:W3CDTF">2021-05-10T07:57:00Z</dcterms:modified>
</cp:coreProperties>
</file>